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Dachstuhl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Ich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Flachdichtung / Asbestschnüre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