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Schättihügelstrasse 9a, 8863 Buttikon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966267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492215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