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Schättihügelstrasse 9a, 8863 Buttikon</w:t>
          </w:r>
        </w:p>
        <w:p>
          <w:pPr>
            <w:spacing w:before="0" w:after="0"/>
          </w:pPr>
          <w:r>
            <w:t>210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