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561197" name="b35a5180-03da-11f0-a141-81ad0a7d8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417711" name="b35a5180-03da-11f0-a141-81ad0a7d8e3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375338" name="b765c7a0-03da-11f0-a784-e5b1aa4e8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629506" name="b765c7a0-03da-11f0-a784-e5b1aa4e8c2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3912629" name="d7850be0-03da-11f0-8471-83e9d279cb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536416" name="d7850be0-03da-11f0-8471-83e9d279cb5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759406" name="dc3c5260-03da-11f0-ab70-dd32730b55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349184" name="dc3c5260-03da-11f0-ab70-dd32730b555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788342" name="044187d0-03db-11f0-9264-f7e352eb70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162921" name="044187d0-03db-11f0-9264-f7e352eb700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559422" name="09fca9c0-03db-11f0-b925-f9dfea868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762581" name="09fca9c0-03db-11f0-b925-f9dfea86831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550320" name="2d729310-03db-11f0-95fd-6b45541a25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95775" name="2d729310-03db-11f0-95fd-6b45541a25b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4953079" name="39ebc800-03db-11f0-a131-8d0228f256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626552" name="39ebc800-03db-11f0-a131-8d0228f2561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8926563" name="46f5cb40-03db-11f0-8427-07155f509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561681" name="46f5cb40-03db-11f0-8427-07155f5095a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152881" name="4b382fe0-03db-11f0-9918-4711167c7d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922540" name="4b382fe0-03db-11f0-9918-4711167c7d6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37058" name="5808d3a0-03db-11f0-acfc-83d5647ce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807506" name="5808d3a0-03db-11f0-acfc-83d5647ce31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551928" name="5eca4200-03db-11f0-9640-e9071034e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773655" name="5eca4200-03db-11f0-9640-e9071034ecd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Waschen / Trocknen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Lose verlegt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11719" name="59f1a5f0-03dd-11f0-9451-9163085104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303972" name="59f1a5f0-03dd-11f0-9451-9163085104b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5970229" name="6053b640-03dd-11f0-9201-39711a6b78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742336" name="6053b640-03dd-11f0-9201-39711a6b78a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0510176" name="a5f79f90-03dd-11f0-a052-a9019b7e6b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8403" name="a5f79f90-03dd-11f0-a052-a9019b7e6bd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20748" name="af1af2c0-03dd-11f0-98d6-dd5f7d166e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816426" name="af1af2c0-03dd-11f0-98d6-dd5f7d166e2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Waschen / Trocknen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655623" name="c35d4210-03dd-11f0-8398-7b835e2f3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707147" name="c35d4210-03dd-11f0-8398-7b835e2f38d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917151" name="c763af20-03dd-11f0-9fdb-13c08aeb43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243079" name="c763af20-03dd-11f0-9fdb-13c08aeb439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4701039" name="437b7f50-03e0-11f0-ac67-fb4a396a91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383174" name="437b7f50-03e0-11f0-ac67-fb4a396a91e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8873359" name="48ac62a0-03e0-11f0-a1ad-e1a7e73750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988955" name="48ac62a0-03e0-11f0-a1ad-e1a7e73750e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645402" name="5b3a7240-03e0-11f0-b9ea-6399b1d2a8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622358" name="5b3a7240-03e0-11f0-b9ea-6399b1d2a8c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4228642" name="5f5ec790-03e0-11f0-8509-2df93a5b74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400623" name="5f5ec790-03e0-11f0-8509-2df93a5b747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444232" name="6bf98e40-03e0-11f0-8456-57ef7057a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346556" name="6bf98e40-03e0-11f0-8456-57ef7057a89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215200" name="700811a0-03e0-11f0-9ab9-f5ea794169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486061" name="700811a0-03e0-11f0-9ab9-f5ea7941697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233225" name="7c9ff220-03e0-11f0-a6cd-f3feb4d44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889282" name="7c9ff220-03e0-11f0-a6cd-f3feb4d4482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671575" name="82cd5de0-03e0-11f0-aa73-6dee73b73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268767" name="82cd5de0-03e0-11f0-aa73-6dee73b7327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8692084" name="96b75400-03e0-11f0-9476-3ddcbb7093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002699" name="96b75400-03e0-11f0-9476-3ddcbb7093d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6171167" name="9bae3b90-03e0-11f0-a251-9ffb5c07b1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743615" name="9bae3b90-03e0-11f0-a251-9ffb5c07b19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9625584" name="abea44e0-03e0-11f0-94f9-19e8fb883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949941" name="abea44e0-03e0-11f0-94f9-19e8fb88301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7432504" name="b3157190-03e0-11f0-913c-8b0543f51c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069626" name="b3157190-03e0-11f0-913c-8b0543f51c8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238575" name="03a6bfb0-03e1-11f0-876b-eff165d35e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837800" name="03a6bfb0-03e1-11f0-876b-eff165d35e5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851343" name="095a8ea0-03e1-11f0-a8fe-fb208933f9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751494" name="095a8ea0-03e1-11f0-a8fe-fb208933f91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Ich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5214011" name="1656d640-03e1-11f0-8905-5d848813b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406014" name="1656d640-03e1-11f0-8905-5d848813bc6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741728" name="1dabd210-03e1-11f0-9d6a-41edec2b78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858652" name="1dabd210-03e1-11f0-9d6a-41edec2b781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940392" name="0694c270-03e2-11f0-9be5-47cf650c8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320335" name="0694c270-03e2-11f0-9be5-47cf650c8bd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999093" name="32eeac00-03e2-11f0-be67-95d0f3c3a9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170900" name="32eeac00-03e2-11f0-be67-95d0f3c3a9c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/ Dach </w:t>
            </w:r>
          </w:p>
          <w:p>
            <w:pPr>
              <w:spacing w:before="0" w:after="0"/>
            </w:pPr>
            <w:r>
              <w:t>EG/ OG / Estrich </w:t>
            </w:r>
          </w:p>
          <w:p>
            <w:pPr>
              <w:spacing w:before="0" w:after="0"/>
            </w:pPr>
            <w:r>
              <w:t>Wand / 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361513" name="98d31d30-03e2-11f0-a28b-739a0cfb1c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899735" name="98d31d30-03e2-11f0-a28b-739a0cfb1cd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9907788" name="a07575b0-03e2-11f0-bd43-312b451fae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534749" name="a07575b0-03e2-11f0-bd43-312b451faee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OG / Estrich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054847" name="ea1da930-03e2-11f0-9ee1-ab697de093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217030" name="ea1da930-03e2-11f0-9ee1-ab697de0933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5883862" name="edaee640-03e2-11f0-9532-f520a957d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408661" name="edaee640-03e2-11f0-9532-f520a957dc5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Schättihügelstrasse 9a, 8863 Buttikon</w:t>
          </w:r>
        </w:p>
        <w:p>
          <w:pPr>
            <w:spacing w:before="0" w:after="0"/>
          </w:pPr>
          <w:r>
            <w:t>210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