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Bidenberg 1814, 9475 Sevelen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91913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1057936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