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Bidenberg 1814, 9475 Sevelen</w:t>
          </w:r>
        </w:p>
        <w:p>
          <w:pPr>
            <w:spacing w:before="0" w:after="0"/>
          </w:pPr>
          <w:r>
            <w:t>212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