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4072287" name="79ddadc0-03f4-11f0-bbc1-39426613d85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4208204" name="79ddadc0-03f4-11f0-bbc1-39426613d85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3907558" name="83d9d4c0-03f4-11f0-8074-7b1009544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314690" name="83d9d4c0-03f4-11f0-8074-7b1009544e7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Welleternit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6117606" name="33e609b0-03f5-11f0-8218-cd887da5f7c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1910733" name="33e609b0-03f5-11f0-8218-cd887da5f7c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8092553" name="40ace970-03f5-11f0-8194-c1ddaf03a6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4032426" name="40ace970-03f5-11f0-8194-c1ddaf03a67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Bidenberg 1814, 9475 Sevelen</w:t>
          </w:r>
        </w:p>
        <w:p>
          <w:pPr>
            <w:spacing w:before="0" w:after="0"/>
          </w:pPr>
          <w:r>
            <w:t>212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