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Rundiweg 3 8707 Uetikon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307345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316622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