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Rundiweg 3 8707 Uetikon am See</w:t>
          </w:r>
        </w:p>
        <w:p>
          <w:pPr>
            <w:spacing w:before="0" w:after="0"/>
          </w:pPr>
          <w:r>
            <w:t>215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