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Flachdach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Abdichtung unter Dämmung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Abdichtung </w:t>
            </w:r>
          </w:p>
          <w:p>
            <w:pPr>
              <w:spacing w:before="0" w:after="0"/>
            </w:pPr>
            <w:r>
              <w:t>Flachdach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9157214" name="b2efbab0-049c-11f0-af92-0d1e2c52ee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197" name="b2efbab0-049c-11f0-af92-0d1e2c52eea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4549081" name="b951f210-049c-11f0-adaa-4574d1479b3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907110" name="b951f210-049c-11f0-adaa-4574d1479b3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Flachdach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Abdichtung oberhalb von Dämmung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Abdichting </w:t>
            </w:r>
          </w:p>
          <w:p>
            <w:pPr>
              <w:spacing w:before="0" w:after="0"/>
            </w:pPr>
            <w:r>
              <w:t>Flachdach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5506789" name="e99fab10-049c-11f0-8d3c-19bb960244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1919906" name="e99fab10-049c-11f0-8d3c-19bb960244c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3270550" name="ef9f2900-049c-11f0-8089-adeff811c6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277073" name="ef9f2900-049c-11f0-8089-adeff811c6e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Schichtenanalyse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2695841" name="0b1bc360-04a1-11f0-93ed-2f1e8ba522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409816" name="0b1bc360-04a1-11f0-93ed-2f1e8ba5229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6231564" name="36992fa0-04a1-11f0-898c-51a210c635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823847" name="36992fa0-04a1-11f0-898c-51a210c635b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Schichtenanalyse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9005626" name="d81911a0-04a2-11f0-b6d0-414d43fba7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662714" name="d81911a0-04a2-11f0-b6d0-414d43fba70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4846304" name="e5434710-04a2-11f0-b11b-4d27d99cb4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55111" name="e5434710-04a2-11f0-b11b-4d27d99cb47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Schichtenanalyse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064798" name="175ac9f0-04ab-11f0-b290-f786c39826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782562" name="175ac9f0-04ab-11f0-b290-f786c398264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5871171" name="1bab1140-04ab-11f0-9de0-af462e4b44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708229" name="1bab1140-04ab-11f0-9de0-af462e4b44a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Schichtenanalyse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1998285" name="c3be9050-04ab-11f0-989c-f1152450ac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454311" name="c3be9050-04ab-11f0-989c-f1152450acf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4010956" name="cb3ff350-04ab-11f0-a7a3-aba9518fd5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681382" name="cb3ff350-04ab-11f0-a7a3-aba9518fd53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Gesammtes 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Schüttung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5823248" name="29ba40c0-04b1-11f0-9d22-59bbc064ad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764008" name="29ba40c0-04b1-11f0-9d22-59bbc064adc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0486401" name="2c49cfd0-04b2-11f0-9299-1731f1a7c3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3251063" name="2c49cfd0-04b2-11f0-9299-1731f1a7c37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</w:tbl>
    <w:sectPr>
      <w:headerReference w:type="default" r:id="rId3"/>
      <w:footerReference w:type="default" r:id="rId1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Rundiweg 3 8707 Uetikon am See</w:t>
          </w:r>
        </w:p>
        <w:p>
          <w:pPr>
            <w:spacing w:before="0" w:after="0"/>
          </w:pPr>
          <w:r>
            <w:t>215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footer.xml" Type="http://schemas.openxmlformats.org/officeDocument/2006/relationships/footer" Id="rId1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