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Kinderzimmer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2.Lage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9828895" name="6bade050-0311-11f0-a5fd-b9144c2c2f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375968" name="6bade050-0311-11f0-a5fd-b9144c2c2f4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6212448" name="c536ddc0-0311-11f0-a4bb-839b8308d4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305635" name="c536ddc0-0311-11f0-a4bb-839b8308d45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2.Lage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5833770" name="bc1648b0-031c-11f0-98d2-a79a64314f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042925" name="bc1648b0-031c-11f0-98d2-a79a64314f2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3465994" name="0241ffa0-031d-11f0-a65f-1f2494e9f3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195902" name="0241ffa0-031d-11f0-a65f-1f2494e9f31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Bodenplatten mit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2253131" name="63785210-031d-11f0-aca5-a72cc8f304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253784" name="63785210-031d-11f0-aca5-a72cc8f3048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4118537" name="722fde40-031d-11f0-be35-8d45254f5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100913" name="722fde40-031d-11f0-be35-8d45254f5b6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blau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3186459" name="7b5b20b0-031d-11f0-a42a-ef4feb3577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085456" name="7b5b20b0-031d-11f0-a42a-ef4feb35771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6436344" name="80304f70-031d-11f0-9661-d5b66f6747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982853" name="80304f70-031d-11f0-9661-d5b66f67476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2217528" name="a604e940-031d-11f0-bcbb-19e330bf4a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504569" name="a604e940-031d-11f0-bcbb-19e330bf4af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4400011" name="abad4680-031d-11f0-9cbd-29877e0362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931072" name="abad4680-031d-11f0-9cbd-29877e03623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2.Lage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2424618" name="cc933620-031d-11f0-8f22-cf629e64fa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719912" name="cc933620-031d-11f0-8f22-cf629e64fa3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7480889" name="d1276440-031d-11f0-aac8-f1e7e1830e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0387" name="d1276440-031d-11f0-aac8-f1e7e1830e9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354023" name="0b1eb770-031e-11f0-9544-e96b53fe8a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589882" name="0b1eb770-031e-11f0-9544-e96b53fe8a1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2191379" name="0ec1f5e0-031e-11f0-a58e-dfabc64694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032928" name="0ec1f5e0-031e-11f0-a58e-dfabc646942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Nadelfilz 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gelb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7127025" name="2f572d70-031e-11f0-9f1f-6389e6482d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267921" name="2f572d70-031e-11f0-9f1f-6389e6482d5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0512696" name="35fa3e60-031e-11f0-9629-855ecd217c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221573" name="35fa3e60-031e-11f0-9629-855ecd217c6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1132317" name="3e493850-0323-11f0-b7f4-c7da395941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300012" name="3e493850-0323-11f0-b7f4-c7da395941f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2247393" name="40c1d970-0323-11f0-a8d9-433e99fa1f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5574410" name="40c1d970-0323-11f0-a8d9-433e99fa1fb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Via da Scola 3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