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Susenbergstrasse 141, 8044 Zürich.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208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3395912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472538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