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r="http://schemas.openxmlformats.org/officeDocument/2006/relationships" xmlns:m="http://schemas.openxmlformats.org/officeDocument/2006/math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5 on Windows Server 2022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2. DG </w:t>
            </w:r>
          </w:p>
          <w:p>
            <w:pPr>
              <w:spacing w:before="0" w:after="0"/>
            </w:pPr>
            <w:r>
              <w:t>Wand / 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26972076" name="61d37bb0-031d-11f0-b496-e9593f791ff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55165511" name="61d37bb0-031d-11f0-b496-e9593f791ffa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89887374" name="6c306050-031d-11f0-80cc-6baf1b6bb9c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67825644" name="6c306050-031d-11f0-80cc-6baf1b6bb9c5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</w:t>
            </w:r>
          </w:p>
          <w:p>
            <w:pPr>
              <w:spacing w:before="0" w:after="0"/>
            </w:pPr>
            <w:r>
              <w:t>2. + 1 DG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3923710" name="34afbd00-031e-11f0-9947-cb723c0f4f7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694252" name="34afbd00-031e-11f0-9947-cb723c0f4f70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43734119" name="386264c0-031e-11f0-aff8-13f8c3bb721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99598842" name="386264c0-031e-11f0-aff8-13f8c3bb7216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1. DG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01847971" name="9ae31c10-031f-11f0-8095-fd715e29237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61421523" name="9ae31c10-031f-11f0-8095-fd715e292372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32867173" name="9f942100-031f-11f0-9aa0-f73d2089139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18567374" name="9f942100-031f-11f0-9aa0-f73d2089139a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1. DG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81843806" name="41be4230-0320-11f0-bc48-6b0435fff0f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10090750" name="41be4230-0320-11f0-bc48-6b0435fff0ff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43256587" name="48c32230-0320-11f0-85fd-4f498b45271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97672642" name="48c32230-0320-11f0-85fd-4f498b45271b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1. DG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54224712" name="56b42a10-0320-11f0-8383-47bf1b1f976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48118093" name="56b42a10-0320-11f0-8383-47bf1b1f976b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25512405" name="5def0e30-0320-11f0-9602-e9ab547dc25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61558601" name="5def0e30-0320-11f0-9602-e9ab547dc259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1. DG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84492324" name="846da3a0-0320-11f0-b967-f937f968db1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61710428" name="846da3a0-0320-11f0-b967-f937f968db12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66152673" name="87ea6e50-0320-11f0-9e19-c59efe4ce81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32647401" name="87ea6e50-0320-11f0-9e19-c59efe4ce814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1. DG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VM-11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10733009" name="98ecfbf0-0320-11f0-8c85-35163ae217d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04239386" name="98ecfbf0-0320-11f0-8c85-35163ae217dd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16515243" name="9e6632e0-0320-11f0-a6e8-bb4a24567c2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33780950" name="9e6632e0-0320-11f0-a6e8-bb4a24567c2a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1. DG </w:t>
            </w:r>
          </w:p>
          <w:p>
            <w:pPr>
              <w:spacing w:before="0" w:after="0"/>
            </w:pPr>
            <w:r>
              <w:t>Decke / 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/ 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34453208" name="ac58c160-0320-11f0-a3d4-434754b6085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73422056" name="ac58c160-0320-11f0-a3d4-434754b60857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95116785" name="b7294f60-0320-11f0-9c7a-f1f017071a4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92209453" name="b7294f60-0320-11f0-9c7a-f1f017071a46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/ Gang </w:t>
            </w:r>
          </w:p>
          <w:p>
            <w:pPr>
              <w:spacing w:before="0" w:after="0"/>
            </w:pPr>
            <w:r>
              <w:t>1. DG - 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13161509" name="d48d4430-0320-11f0-b40b-1f7f709bb45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05757289" name="d48d4430-0320-11f0-b40b-1f7f709bb45f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5509301" name="da754280-0320-11f0-9311-3f57c7b87c0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01598154" name="da754280-0320-11f0-9311-3f57c7b87c0b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/ Gang </w:t>
            </w:r>
          </w:p>
          <w:p>
            <w:pPr>
              <w:spacing w:before="0" w:after="0"/>
            </w:pPr>
            <w:r>
              <w:t>1. DG - 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36398547" name="fb03c350-0320-11f0-886f-654350bfe1d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85418732" name="fb03c350-0320-11f0-886f-654350bfe1d6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02210657" name="019dac80-0321-11f0-b34c-8b86d2787e1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01525702" name="019dac80-0321-11f0-b34c-8b86d2787e1a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</w:t>
            </w:r>
          </w:p>
          <w:p>
            <w:pPr>
              <w:spacing w:before="0" w:after="0"/>
            </w:pPr>
            <w:r>
              <w:t>1. DG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VM-15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22290464" name="12ca0940-0321-11f0-b57d-7bd97e5e10b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38659955" name="12ca0940-0321-11f0-b57d-7bd97e5e10b9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32641028" name="3e19fce0-0321-11f0-a8bc-7100565b6e5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8821008" name="3e19fce0-0321-11f0-a8bc-7100565b6e56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</w:t>
            </w:r>
          </w:p>
          <w:p>
            <w:pPr>
              <w:spacing w:before="0" w:after="0"/>
            </w:pPr>
            <w:r>
              <w:t>1. DG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VM-16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08936832" name="5f8967d0-0321-11f0-82d3-2bcfe2a2be4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39938656" name="5f8967d0-0321-11f0-82d3-2bcfe2a2be4f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52373691" name="62ec41e0-0321-11f0-af82-2d71988f623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9046055" name="62ec41e0-0321-11f0-af82-2d71988f6237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</w:t>
            </w:r>
          </w:p>
          <w:p>
            <w:pPr>
              <w:spacing w:before="0" w:after="0"/>
            </w:pPr>
            <w:r>
              <w:t>1. DG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VM-17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26308045" name="6f7136a0-0321-11f0-9ff5-2f513d15cf0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84139195" name="6f7136a0-0321-11f0-9ff5-2f513d15cf04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08560683" name="770b78d0-0321-11f0-b318-8bcac00eebc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9188465" name="770b78d0-0321-11f0-b318-8bcac00eebc4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Fenster </w:t>
            </w:r>
          </w:p>
          <w:p>
            <w:pPr>
              <w:spacing w:before="0" w:after="0"/>
            </w:pPr>
            <w:r>
              <w:t>Gesamtes Haus </w:t>
            </w:r>
          </w:p>
          <w:p>
            <w:pPr>
              <w:spacing w:before="0" w:after="0"/>
            </w:pPr>
            <w:r>
              <w:t>Fensterkitt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VM-19</w:t>
            </w:r>
          </w:p>
          <w:p>
            <w:pPr>
              <w:spacing w:before="0" w:after="0"/>
            </w:pPr>
            <w:r>
              <w:t>Fensterkitt </w:t>
            </w:r>
          </w:p>
          <w:p>
            <w:pPr>
              <w:spacing w:before="0" w:after="0"/>
            </w:pPr>
            <w:r>
              <w:t>Fenster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12329627" name="cce5c620-0321-11f0-a76c-f7666074d56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12928546" name="cce5c620-0321-11f0-a76c-f7666074d561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89541162" name="d1ca3720-0321-11f0-a635-b756ff4370c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79338939" name="d1ca3720-0321-11f0-a635-b756ff4370c9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1. 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VM-20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56160426" name="997d14b0-0325-11f0-aeaa-9b2dd0507be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64906062" name="997d14b0-0325-11f0-aeaa-9b2dd0507bed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27396477" name="c3e2cf60-0325-11f0-8e49-5f9dcdb2b33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74596942" name="c3e2cf60-0325-11f0-8e49-5f9dcdb2b330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1. 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VM-24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8514548" name="7607c7a0-0325-11f0-a57f-0d9e6fa6fcd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57831997" name="7607c7a0-0325-11f0-a57f-0d9e6fa6fcd6.jpg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91078588" name="7a4682c0-0325-11f0-9211-bf533013dcd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54326826" name="7a4682c0-0325-11f0-9211-bf533013dcd2.jpg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1. 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VM-25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1943015" name="d0077bb0-0325-11f0-bfe4-ed8d1c8ddc9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90453761" name="d0077bb0-0325-11f0-bfe4-ed8d1c8ddc99.jpg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87200082" name="d843ca40-0325-11f0-a903-b3b7affe5ce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89190114" name="d843ca40-0325-11f0-a903-b3b7affe5cec.jpg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1. 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VM-26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73862957" name="ed6ca900-0325-11f0-b957-256eb701857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9109029" name="ed6ca900-0325-11f0-b957-256eb701857e.jpg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71041441" name="f300e200-0325-11f0-837e-73c78a2ce36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18157715" name="f300e200-0325-11f0-837e-73c78a2ce36d.jpg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1. 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VM-27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92895654" name="18ac21e0-0326-11f0-85d9-45864b8dabc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36348599" name="18ac21e0-0326-11f0-85d9-45864b8dabc7.jpg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92194114" name="1d5f22a0-0326-11f0-b27c-732165f009d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62276098" name="1d5f22a0-0326-11f0-b27c-732165f009d5.jpg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1. 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VM-28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36985079" name="32862ca0-0326-11f0-a47c-b11097ba29c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0422903" name="32862ca0-0326-11f0-a47c-b11097ba29c5.jpg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18772073" name="3717c2b0-0326-11f0-aa47-e753289f883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15966033" name="3717c2b0-0326-11f0-aa47-e753289f8837.jpg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1. 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VM-29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85029180" name="547f8810-0326-11f0-9261-2d05159a8f1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38891674" name="547f8810-0326-11f0-9261-2d05159a8f1e.jpg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60643943" name="59f58ab0-0326-11f0-af74-75a5c56b127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23038558" name="59f58ab0-0326-11f0-af74-75a5c56b1273.jpg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VM-30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29521753" name="8f84c170-0329-11f0-95f8-1f656c101eb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69201083" name="8f84c170-0329-11f0-95f8-1f656c101ebf.jpg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44818762" name="9534bfd0-0329-11f0-9d60-01f98e93804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97224633" name="9534bfd0-0329-11f0-9d60-01f98e93804e.jpg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73018478" name="a38bb570-0329-11f0-8cdd-c3162f3e21d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86135135" name="a38bb570-0329-11f0-8cdd-c3162f3e21d1.jpg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99716511" name="aafbb350-0329-11f0-bc27-5f393bfe489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76271679" name="aafbb350-0329-11f0-bc27-5f393bfe4890.jpg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Kachelofen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VM-32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21382249" name="b6072770-0329-11f0-a821-fbfc16a0c79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71306659" name="b6072770-0329-11f0-a821-fbfc16a0c794.jpg"/>
                          <pic:cNvPicPr/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7934680" name="ba5dd760-0329-11f0-bc13-09c2f1a4f1b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42423383" name="ba5dd760-0329-11f0-bc13-09c2f1a4f1b4.jpg"/>
                          <pic:cNvPicPr/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50934197" name="030c1a80-032a-11f0-9240-5590a1966c4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92427397" name="030c1a80-032a-11f0-9240-5590a1966c4f.jpg"/>
                          <pic:cNvPicPr/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37121224" name="07afd900-032a-11f0-aed8-ad4cb8f6e8d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47071689" name="07afd900-032a-11f0-aed8-ad4cb8f6e8db.jpg"/>
                          <pic:cNvPicPr/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44444431" name="2c941f60-032a-11f0-8e7b-1508acedd77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08968523" name="2c941f60-032a-11f0-8e7b-1508acedd778.jpg"/>
                          <pic:cNvPicPr/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94856650" name="303ed7e0-032a-11f0-a961-2f9f3610859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46059318" name="303ed7e0-032a-11f0-a961-2f9f36108595.jpg"/>
                          <pic:cNvPicPr/>
                        </pic:nvPicPr>
                        <pic:blipFill>
                          <a:blip r:embed="rId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/ Entreè / WC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VM-35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8505082" name="3f916b90-032a-11f0-ae0d-5d5987887c0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7937043" name="3f916b90-032a-11f0-ae0d-5d5987887c09.jpg"/>
                          <pic:cNvPicPr/>
                        </pic:nvPicPr>
                        <pic:blipFill>
                          <a:blip r:embed="rId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03781378" name="43cddcc0-032a-11f0-a1ad-a317e4f16b9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6991672" name="43cddcc0-032a-11f0-a1ad-a317e4f16b9e.jpg"/>
                          <pic:cNvPicPr/>
                        </pic:nvPicPr>
                        <pic:blipFill>
                          <a:blip r:embed="rId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VM-36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56406089" name="7cb76970-032a-11f0-aa78-8b67e75e815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96749561" name="7cb76970-032a-11f0-aa78-8b67e75e815d.jpg"/>
                          <pic:cNvPicPr/>
                        </pic:nvPicPr>
                        <pic:blipFill>
                          <a:blip r:embed="rId5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49851963" name="8317f320-032a-11f0-a0e4-2bc41f5985a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8503574" name="8317f320-032a-11f0-a0e4-2bc41f5985ab.jpg"/>
                          <pic:cNvPicPr/>
                        </pic:nvPicPr>
                        <pic:blipFill>
                          <a:blip r:embed="rId5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VM-38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06594137" name="eaf4e380-032b-11f0-bbf7-5bfbed652a5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23175262" name="eaf4e380-032b-11f0-bbf7-5bfbed652a55.jpg"/>
                          <pic:cNvPicPr/>
                        </pic:nvPicPr>
                        <pic:blipFill>
                          <a:blip r:embed="rId6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96248816" name="efa5e870-032b-11f0-bc5f-8f2821dd4cf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42030116" name="efa5e870-032b-11f0-bc5f-8f2821dd4cf0.jpg"/>
                          <pic:cNvPicPr/>
                        </pic:nvPicPr>
                        <pic:blipFill>
                          <a:blip r:embed="rId6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Kachelofen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VM-39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52923745" name="095f72e0-032c-11f0-9516-6f07175428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84770779" name="095f72e0-032c-11f0-9516-6f07175428ca.jpg"/>
                          <pic:cNvPicPr/>
                        </pic:nvPicPr>
                        <pic:blipFill>
                          <a:blip r:embed="rId6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51367142" name="13662130-032c-11f0-93e8-e92a1e3b426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98765493" name="13662130-032c-11f0-93e8-e92a1e3b426e.jpg"/>
                          <pic:cNvPicPr/>
                        </pic:nvPicPr>
                        <pic:blipFill>
                          <a:blip r:embed="rId6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Hobbyraum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VM-40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49654626" name="a8072410-032c-11f0-8448-c1d913b69d5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63132994" name="a8072410-032c-11f0-8448-c1d913b69d50.jpg"/>
                          <pic:cNvPicPr/>
                        </pic:nvPicPr>
                        <pic:blipFill>
                          <a:blip r:embed="rId6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22569206" name="add7c9d0-032c-11f0-b2e0-eb8cc4a3112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08093886" name="add7c9d0-032c-11f0-b2e0-eb8cc4a3112a.jpg"/>
                          <pic:cNvPicPr/>
                        </pic:nvPicPr>
                        <pic:blipFill>
                          <a:blip r:embed="rId6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Hobbyraum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88588856" name="be2b52c0-032c-11f0-bab1-eba80e1a158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79707213" name="be2b52c0-032c-11f0-bab1-eba80e1a1586.jpg"/>
                          <pic:cNvPicPr/>
                        </pic:nvPicPr>
                        <pic:blipFill>
                          <a:blip r:embed="rId6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49203945" name="c53c19a0-032c-11f0-857d-8f1496ffe76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74209801" name="c53c19a0-032c-11f0-857d-8f1496ffe76b.jpg"/>
                          <pic:cNvPicPr/>
                        </pic:nvPicPr>
                        <pic:blipFill>
                          <a:blip r:embed="rId6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/ Waschküche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93421395" name="1ca8f860-032e-11f0-9ee4-ff4e10f471b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30650214" name="1ca8f860-032e-11f0-9ee4-ff4e10f471b3.jpg"/>
                          <pic:cNvPicPr/>
                        </pic:nvPicPr>
                        <pic:blipFill>
                          <a:blip r:embed="rId6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34624124" name="20bbe890-032e-11f0-9c81-7f4e9873961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83234322" name="20bbe890-032e-11f0-9c81-7f4e9873961d.jpg"/>
                          <pic:cNvPicPr/>
                        </pic:nvPicPr>
                        <pic:blipFill>
                          <a:blip r:embed="rId6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Waschküche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VM-45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42596735" name="3296adc0-032e-11f0-88b6-b93ef9820b7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70824210" name="3296adc0-032e-11f0-88b6-b93ef9820b78.jpg"/>
                          <pic:cNvPicPr/>
                        </pic:nvPicPr>
                        <pic:blipFill>
                          <a:blip r:embed="rId7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14149250" name="3b89a220-032e-11f0-b2aa-db41ad0b27c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95688834" name="3b89a220-032e-11f0-b2aa-db41ad0b27cb.jpg"/>
                          <pic:cNvPicPr/>
                        </pic:nvPicPr>
                        <pic:blipFill>
                          <a:blip r:embed="rId7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/ Waschküche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VM-46</w:t>
            </w:r>
          </w:p>
          <w:p>
            <w:pPr>
              <w:spacing w:before="0" w:after="0"/>
            </w:pPr>
            <w:r>
              <w:t>technisches Textil</w:t>
            </w:r>
          </w:p>
          <w:p>
            <w:pPr>
              <w:spacing w:before="0" w:after="0"/>
            </w:pPr>
            <w:r>
              <w:t>Rohrummantellung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40472798" name="4cc0fb60-032e-11f0-b69b-d745a3aea6b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53813755" name="4cc0fb60-032e-11f0-b69b-d745a3aea6b6.jpg"/>
                          <pic:cNvPicPr/>
                        </pic:nvPicPr>
                        <pic:blipFill>
                          <a:blip r:embed="rId7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31395113" name="574c1bf0-032e-11f0-be31-af29cd88a69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45680709" name="574c1bf0-032e-11f0-be31-af29cd88a694.jpg"/>
                          <pic:cNvPicPr/>
                        </pic:nvPicPr>
                        <pic:blipFill>
                          <a:blip r:embed="rId7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Garage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VM-47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36692984" name="187093f0-0330-11f0-baa3-b7b2de6a0e3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79876248" name="187093f0-0330-11f0-baa3-b7b2de6a0e32.jpg"/>
                          <pic:cNvPicPr/>
                        </pic:nvPicPr>
                        <pic:blipFill>
                          <a:blip r:embed="rId7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20545876" name="25ff3080-0330-11f0-9f51-9150a9c45c6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67166538" name="25ff3080-0330-11f0-9f51-9150a9c45c6d.jpg"/>
                          <pic:cNvPicPr/>
                        </pic:nvPicPr>
                        <pic:blipFill>
                          <a:blip r:embed="rId7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Garage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VM-48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85318889" name="358b71d0-0330-11f0-8956-3fa2d485232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59560827" name="358b71d0-0330-11f0-8956-3fa2d4852325.jpg"/>
                          <pic:cNvPicPr/>
                        </pic:nvPicPr>
                        <pic:blipFill>
                          <a:blip r:embed="rId7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41506600" name="76496e10-0331-11f0-98aa-adace14c908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20657111" name="76496e10-0331-11f0-98aa-adace14c908f.jpg"/>
                          <pic:cNvPicPr/>
                        </pic:nvPicPr>
                        <pic:blipFill>
                          <a:blip r:embed="rId7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UG / 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VM-50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Feinputz</w:t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00185273" name="b92b2a20-0331-11f0-8c9a-5d0ef216d86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34684983" name="b92b2a20-0331-11f0-8c9a-5d0ef216d864.jpg"/>
                          <pic:cNvPicPr/>
                        </pic:nvPicPr>
                        <pic:blipFill>
                          <a:blip r:embed="rId7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94046627" name="bc7bb4b0-0331-11f0-9e2b-db945a5ad70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69693062" name="bc7bb4b0-0331-11f0-9e2b-db945a5ad702.jpg"/>
                          <pic:cNvPicPr/>
                        </pic:nvPicPr>
                        <pic:blipFill>
                          <a:blip r:embed="rId7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EG - DG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Kieselwurf </w:t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59007433" name="eab18a30-0331-11f0-be3b-67d852059dc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9922667" name="eab18a30-0331-11f0-be3b-67d852059dc1.jpg"/>
                          <pic:cNvPicPr/>
                        </pic:nvPicPr>
                        <pic:blipFill>
                          <a:blip r:embed="rId8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43175526" name="ef3f9dd0-0331-11f0-b454-11414193f67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05142496" name="ef3f9dd0-0331-11f0-b454-11414193f67c.jpg"/>
                          <pic:cNvPicPr/>
                        </pic:nvPicPr>
                        <pic:blipFill>
                          <a:blip r:embed="rId8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82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r="http://schemas.openxmlformats.org/officeDocument/2006/relationships" xmlns:m="http://schemas.openxmlformats.org/officeDocument/2006/math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r="http://schemas.openxmlformats.org/officeDocument/2006/relationships" xmlns:m="http://schemas.openxmlformats.org/officeDocument/2006/math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Susenbergstrasse 141, 8044 Zürich.</w:t>
          </w:r>
        </w:p>
        <w:p>
          <w:pPr>
            <w:spacing w:before="0" w:after="0"/>
          </w:pPr>
          <w:r>
            <w:t>208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r="http://schemas.openxmlformats.org/officeDocument/2006/relationships" xmlns:m="http://schemas.openxmlformats.org/officeDocument/2006/math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r="http://schemas.openxmlformats.org/officeDocument/2006/relationships" xmlns:m="http://schemas.openxmlformats.org/officeDocument/2006/math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media/document_image_rId44.jpeg" Type="http://schemas.openxmlformats.org/officeDocument/2006/relationships/image" Id="rId44"/>
    <Relationship Target="media/document_image_rId45.jpeg" Type="http://schemas.openxmlformats.org/officeDocument/2006/relationships/image" Id="rId45"/>
    <Relationship Target="media/document_image_rId46.jpeg" Type="http://schemas.openxmlformats.org/officeDocument/2006/relationships/image" Id="rId46"/>
    <Relationship Target="media/document_image_rId47.jpeg" Type="http://schemas.openxmlformats.org/officeDocument/2006/relationships/image" Id="rId47"/>
    <Relationship Target="media/document_image_rId48.jpeg" Type="http://schemas.openxmlformats.org/officeDocument/2006/relationships/image" Id="rId48"/>
    <Relationship Target="media/document_image_rId49.jpeg" Type="http://schemas.openxmlformats.org/officeDocument/2006/relationships/image" Id="rId49"/>
    <Relationship Target="media/document_image_rId50.jpeg" Type="http://schemas.openxmlformats.org/officeDocument/2006/relationships/image" Id="rId50"/>
    <Relationship Target="media/document_image_rId51.jpeg" Type="http://schemas.openxmlformats.org/officeDocument/2006/relationships/image" Id="rId51"/>
    <Relationship Target="media/document_image_rId52.jpeg" Type="http://schemas.openxmlformats.org/officeDocument/2006/relationships/image" Id="rId52"/>
    <Relationship Target="media/document_image_rId53.jpeg" Type="http://schemas.openxmlformats.org/officeDocument/2006/relationships/image" Id="rId53"/>
    <Relationship Target="media/document_image_rId54.jpeg" Type="http://schemas.openxmlformats.org/officeDocument/2006/relationships/image" Id="rId54"/>
    <Relationship Target="media/document_image_rId55.jpeg" Type="http://schemas.openxmlformats.org/officeDocument/2006/relationships/image" Id="rId55"/>
    <Relationship Target="media/document_image_rId56.jpeg" Type="http://schemas.openxmlformats.org/officeDocument/2006/relationships/image" Id="rId56"/>
    <Relationship Target="media/document_image_rId57.jpeg" Type="http://schemas.openxmlformats.org/officeDocument/2006/relationships/image" Id="rId57"/>
    <Relationship Target="media/document_image_rId58.jpeg" Type="http://schemas.openxmlformats.org/officeDocument/2006/relationships/image" Id="rId58"/>
    <Relationship Target="media/document_image_rId59.jpeg" Type="http://schemas.openxmlformats.org/officeDocument/2006/relationships/image" Id="rId59"/>
    <Relationship Target="media/document_image_rId60.jpeg" Type="http://schemas.openxmlformats.org/officeDocument/2006/relationships/image" Id="rId60"/>
    <Relationship Target="media/document_image_rId61.jpeg" Type="http://schemas.openxmlformats.org/officeDocument/2006/relationships/image" Id="rId61"/>
    <Relationship Target="media/document_image_rId62.jpeg" Type="http://schemas.openxmlformats.org/officeDocument/2006/relationships/image" Id="rId62"/>
    <Relationship Target="media/document_image_rId63.jpeg" Type="http://schemas.openxmlformats.org/officeDocument/2006/relationships/image" Id="rId63"/>
    <Relationship Target="media/document_image_rId64.jpeg" Type="http://schemas.openxmlformats.org/officeDocument/2006/relationships/image" Id="rId64"/>
    <Relationship Target="media/document_image_rId65.jpeg" Type="http://schemas.openxmlformats.org/officeDocument/2006/relationships/image" Id="rId65"/>
    <Relationship Target="media/document_image_rId66.jpeg" Type="http://schemas.openxmlformats.org/officeDocument/2006/relationships/image" Id="rId66"/>
    <Relationship Target="media/document_image_rId67.jpeg" Type="http://schemas.openxmlformats.org/officeDocument/2006/relationships/image" Id="rId67"/>
    <Relationship Target="media/document_image_rId68.jpeg" Type="http://schemas.openxmlformats.org/officeDocument/2006/relationships/image" Id="rId68"/>
    <Relationship Target="media/document_image_rId69.jpeg" Type="http://schemas.openxmlformats.org/officeDocument/2006/relationships/image" Id="rId69"/>
    <Relationship Target="media/document_image_rId70.jpeg" Type="http://schemas.openxmlformats.org/officeDocument/2006/relationships/image" Id="rId70"/>
    <Relationship Target="media/document_image_rId71.jpeg" Type="http://schemas.openxmlformats.org/officeDocument/2006/relationships/image" Id="rId71"/>
    <Relationship Target="media/document_image_rId72.jpeg" Type="http://schemas.openxmlformats.org/officeDocument/2006/relationships/image" Id="rId72"/>
    <Relationship Target="media/document_image_rId73.jpeg" Type="http://schemas.openxmlformats.org/officeDocument/2006/relationships/image" Id="rId73"/>
    <Relationship Target="media/document_image_rId74.jpeg" Type="http://schemas.openxmlformats.org/officeDocument/2006/relationships/image" Id="rId74"/>
    <Relationship Target="media/document_image_rId75.jpeg" Type="http://schemas.openxmlformats.org/officeDocument/2006/relationships/image" Id="rId75"/>
    <Relationship Target="media/document_image_rId76.jpeg" Type="http://schemas.openxmlformats.org/officeDocument/2006/relationships/image" Id="rId76"/>
    <Relationship Target="media/document_image_rId77.jpeg" Type="http://schemas.openxmlformats.org/officeDocument/2006/relationships/image" Id="rId77"/>
    <Relationship Target="media/document_image_rId78.jpeg" Type="http://schemas.openxmlformats.org/officeDocument/2006/relationships/image" Id="rId78"/>
    <Relationship Target="media/document_image_rId79.jpeg" Type="http://schemas.openxmlformats.org/officeDocument/2006/relationships/image" Id="rId79"/>
    <Relationship Target="media/document_image_rId80.jpeg" Type="http://schemas.openxmlformats.org/officeDocument/2006/relationships/image" Id="rId80"/>
    <Relationship Target="media/document_image_rId81.jpeg" Type="http://schemas.openxmlformats.org/officeDocument/2006/relationships/image" Id="rId81"/>
    <Relationship Target="footer.xml" Type="http://schemas.openxmlformats.org/officeDocument/2006/relationships/footer" Id="rId82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