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Schellenstrasse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294854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35689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 Tom Elknis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