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8684281" name="ccefe500-bed5-11ef-b4c1-018d7390ff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6659011" name="ccefe500-bed5-11ef-b4c1-018d7390ff1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0276295" name="d804a7f0-bed5-11ef-ac6d-afb563047f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953044" name="d804a7f0-bed5-11ef-ac6d-afb563047f3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3650245" name="fad85dd0-bed5-11ef-aa29-f38567560a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1867009" name="fad85dd0-bed5-11ef-aa29-f38567560a64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5072808" name="031cc2b0-bed6-11ef-8bf5-7f85545c24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2723553" name="031cc2b0-bed6-11ef-8bf5-7f85545c24f4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1070655" name="131114a0-bed6-11ef-b7ba-21aff38c56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9529476" name="131114a0-bed6-11ef-b7ba-21aff38c56c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6406883" name="19c081a0-bed6-11ef-8f17-136a98edff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1229521" name="19c081a0-bed6-11ef-8f17-136a98edffa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8177199" name="2b2ccd90-bed6-11ef-9bd0-d36ba47e4c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0491957" name="2b2ccd90-bed6-11ef-9bd0-d36ba47e4c31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9220032" name="31e9cf20-bed6-11ef-8e33-79b81b318f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1868021" name="31e9cf20-bed6-11ef-8e33-79b81b318fb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7632461" name="2d23c620-bed7-11ef-bebd-bdf38c04c1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5831474" name="2d23c620-bed7-11ef-bebd-bdf38c04c19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1627403" name="36786280-bed7-11ef-b25f-85540fa293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5687939" name="36786280-bed7-11ef-b25f-85540fa293e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9206896" name="45984d70-bed7-11ef-9f69-71146fd079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466651" name="45984d70-bed7-11ef-9f69-71146fd079f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1413776" name="4db5a250-bed7-11ef-ac4c-833260c6cc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1519029" name="4db5a250-bed7-11ef-ac4c-833260c6cca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371486" name="6440f740-bed7-11ef-a5b4-e93d09acc3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9680376" name="6440f740-bed7-11ef-a5b4-e93d09acc36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7378502" name="6c0556b0-bed7-11ef-86af-2f1b581786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0279104" name="6c0556b0-bed7-11ef-86af-2f1b581786bf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4245569" name="9027fac0-bed7-11ef-8c79-35a34d6058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5108298" name="9027fac0-bed7-11ef-8c79-35a34d60587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9562632" name="96c25920-bed7-11ef-b3f2-4707d1c3f8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683631" name="96c25920-bed7-11ef-b3f2-4707d1c3f89f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Küche /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211003" name="59c95750-beda-11ef-a8ab-c749c3da7e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6488109" name="59c95750-beda-11ef-a8ab-c749c3da7ee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015358" name="642a3390-beda-11ef-a892-a3490fa161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0054108" name="642a3390-beda-11ef-a892-a3490fa161c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2789648" name="86f50fd0-beda-11ef-a0ae-01ecaea5bb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2374694" name="86f50fd0-beda-11ef-a0ae-01ecaea5bbf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0421530" name="8d2d02e0-beda-11ef-8bda-e9e46b08f8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204683" name="8d2d02e0-beda-11ef-8bda-e9e46b08f8b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2177666" name="a5a29ba0-beda-11ef-b04e-cbf622dde9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2265999" name="a5a29ba0-beda-11ef-b04e-cbf622dde977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7741246" name="e0ab5ed0-beda-11ef-82f3-c5f66ba9c9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0639395" name="e0ab5ed0-beda-11ef-82f3-c5f66ba9c9bf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1557178" name="bce2e8b0-beda-11ef-a821-556ec481c8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6922652" name="bce2e8b0-beda-11ef-a821-556ec481c8b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2432891" name="c3892df0-beda-11ef-8219-c19ea7d916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6553354" name="c3892df0-beda-11ef-8219-c19ea7d91696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4250082" name="62878aa0-bedb-11ef-9a61-8bea83d051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247305" name="62878aa0-bedb-11ef-9a61-8bea83d051a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1607029" name="67582580-bedb-11ef-9bbe-1bf40537a2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824412" name="67582580-bedb-11ef-9bbe-1bf40537a261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0411984" name="7c662940-bedb-11ef-8a6a-55b619460f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6095842" name="7c662940-bedb-11ef-8a6a-55b619460f15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8247906" name="94769790-bedb-11ef-a5ef-db496485b5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7537095" name="94769790-bedb-11ef-a5ef-db496485b51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7387484" name="065442d0-bedd-11ef-ad7f-89be9c5525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6091246" name="065442d0-bedd-11ef-ad7f-89be9c5525c7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597553" name="0ddf42c0-bedd-11ef-9fd1-3d37eafd68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6707525" name="0ddf42c0-bedd-11ef-9fd1-3d37eafd6812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1920978" name="202cee00-bedd-11ef-aee1-391de845b8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2903609" name="202cee00-bedd-11ef-aee1-391de845b80f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0161095" name="2654db80-bedd-11ef-8adb-8742b7690a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9523127" name="2654db80-bedd-11ef-8adb-8742b7690acb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0132739" name="377b92f0-bedd-11ef-8fad-fd45146591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1616445" name="377b92f0-bedd-11ef-8fad-fd451465915b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2067940" name="3c27b5e0-bedd-11ef-a3a9-1b2dd06c5e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7756763" name="3c27b5e0-bedd-11ef-a3a9-1b2dd06c5ef0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/ 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1906550" name="13ae01d0-bedf-11ef-a2ae-7543fce5e0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0467500" name="13ae01d0-bedf-11ef-a2ae-7543fce5e094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0415396" name="24496930-bedf-11ef-baf4-c9592ad91c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0369258" name="24496930-bedf-11ef-baf4-c9592ad91cc6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Holzwolle leicht Platten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8232124" name="3e4d6a20-bedf-11ef-8bcf-b381e80f5a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4550109" name="3e4d6a20-bedf-11ef-8bcf-b381e80f5ae2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9804450" name="472d24a0-bedf-11ef-b9af-c198273118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0853393" name="472d24a0-bedf-11ef-b9af-c1982731180d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/ 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5686625" name="488973a0-c07c-11ef-a95f-d7bec7b2a9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9547344" name="488973a0-c07c-11ef-a95f-d7bec7b2a903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6773815" name="50359020-c07c-11ef-951d-5796005b2f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8957833" name="50359020-c07c-11ef-951d-5796005b2fad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Schellenstrasse 10, 8708 Männedorf</w:t>
          </w:r>
        </w:p>
        <w:p>
          <w:pPr>
            <w:spacing w:before="0" w:after="0"/>
          </w:pPr>
          <w:r>
            <w:t>68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