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Richtergasse 9, 5742 Kölliken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3780061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672912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