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722208" name="1624fcb0-e799-11ef-ab35-3f0eb51260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928762" name="1624fcb0-e799-11ef-ab35-3f0eb512609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57027" name="1bd1c6c0-e799-11ef-a0b2-b96444e224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980684" name="1bd1c6c0-e799-11ef-a0b2-b96444e224b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1119067" name="65268da0-e79a-11ef-ba95-9b5499f971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361118" name="65268da0-e79a-11ef-ba95-9b5499f9718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4784542" name="6a05ce80-e79a-11ef-a113-e7759e166f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030002" name="6a05ce80-e79a-11ef-a113-e7759e166fc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4187075" name="7f8b2520-e79a-11ef-80ff-17a42e79f3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048596" name="7f8b2520-e79a-11ef-80ff-17a42e79f3d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8910335" name="84533480-e79a-11ef-ba8e-93991b840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346069" name="84533480-e79a-11ef-ba8e-93991b840bd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353769" name="9df82580-e79a-11ef-9624-8544b5fba3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60821" name="9df82580-e79a-11ef-9624-8544b5fba34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931780" name="a791ba20-e79a-11ef-adf4-894d4566eb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696083" name="a791ba20-e79a-11ef-adf4-894d4566eba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3744772" name="b92e64e0-e79a-11ef-836b-d375f5cd49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204331" name="b92e64e0-e79a-11ef-836b-d375f5cd49c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8095809" name="bf0ee920-e79a-11ef-b38f-57be20dfe6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332361" name="bf0ee920-e79a-11ef-b38f-57be20dfe6a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9650274" name="ccc531f0-e79a-11ef-b65b-b7aefa6178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114612" name="ccc531f0-e79a-11ef-b65b-b7aefa61784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974216" name="d1fb6c70-e79a-11ef-b634-791f14b562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930670" name="d1fb6c70-e79a-11ef-b634-791f14b5621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599225" name="f55ac080-e79a-11ef-a251-11ed8de7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084182" name="f55ac080-e79a-11ef-a251-11ed8de799a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6877451" name="fa171010-e79a-11ef-8da1-0768a26479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043149" name="fa171010-e79a-11ef-8da1-0768a264795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Faserzement geklebt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413660" name="291b3210-e79b-11ef-8ef0-db0be190d7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305311" name="291b3210-e79b-11ef-8ef0-db0be190d75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5750040" name="2fd414f0-e79b-11ef-aae6-3d0be7d610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237085" name="2fd414f0-e79b-11ef-aae6-3d0be7d6106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Kachelofen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1983881" name="41b087d0-e79b-11ef-9ba9-c98716163e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02840" name="41b087d0-e79b-11ef-9ba9-c98716163e2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5328002" name="48fafc50-e79b-11ef-8c13-073db703fe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98206" name="48fafc50-e79b-11ef-8c13-073db703fe0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Kachelofen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2516255" name="d5186710-e79e-11ef-8807-2d53f59e6f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852038" name="d5186710-e79e-11ef-8807-2d53f59e6fb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5767456" name="ded11c70-e79e-11ef-8081-45c13d75fb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816274" name="ded11c70-e79e-11ef-8081-45c13d75fb0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Putzen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5115885" name="08d5a450-e79f-11ef-b8c5-b70f0e9d68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838940" name="08d5a450-e79f-11ef-b8c5-b70f0e9d68a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297327" name="0fa591a0-e79f-11ef-abd2-bd23b8bed5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791158" name="0fa591a0-e79f-11ef-abd2-bd23b8bed55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1101285" name="2dac5620-e79f-11ef-af8e-5309d18589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354048" name="2dac5620-e79f-11ef-af8e-5309d18589b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4940755" name="8060d260-e79f-11ef-beb1-9d268d4328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775772" name="8060d260-e79f-11ef-beb1-9d268d43282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7234671" name="9427b020-e79f-11ef-95a7-81808ffda2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664696" name="9427b020-e79f-11ef-95a7-81808ffda2e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2505083" name="995733e0-e79f-11ef-94a1-9307f0015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506823" name="995733e0-e79f-11ef-94a1-9307f0015c0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0722970" name="be0f3a20-e79f-11ef-9cba-d93ab4f493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580017" name="be0f3a20-e79f-11ef-9cba-d93ab4f49314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1395681" name="c41aed10-e79f-11ef-984b-25a63b2d41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400609" name="c41aed10-e79f-11ef-984b-25a63b2d416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6624749" name="ea197d10-e79f-11ef-9029-e31023677d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403180" name="ea197d10-e79f-11ef-9029-e31023677d6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7925105" name="ef5fe430-e79f-11ef-9f7c-811296215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413948" name="ef5fe430-e79f-11ef-9f7c-811296215d2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1271644" name="a8a8aec0-e7a2-11ef-8c08-7b1e90470a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771654" name="a8a8aec0-e7a2-11ef-8c08-7b1e90470a7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4048193" name="ac96fff0-e7a2-11ef-a0b9-c9f9839928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322787" name="ac96fff0-e7a2-11ef-a0b9-c9f98399284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8127062" name="d308c420-e7a2-11ef-bfe7-57f6b5c368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024482" name="d308c420-e7a2-11ef-bfe7-57f6b5c3685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305087" name="db9e5640-e7a2-11ef-a47b-45322b25bc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100828" name="db9e5640-e7a2-11ef-a47b-45322b25bcf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Richtergasse 9, 5742 Kölliken </w:t>
          </w:r>
        </w:p>
        <w:p>
          <w:pPr>
            <w:spacing w:before="0" w:after="0"/>
          </w:pPr>
          <w:r>
            <w:t>164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