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Birrwaldstrasse 13, 8135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698280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82020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