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161787" name="0774aa20-033d-11f0-b7dc-05f83af29c2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0800639" name="0774aa20-033d-11f0-b7dc-05f83af29c2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3140832" name="0d3a2c50-033d-11f0-9d91-e9777c6dc21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9653481" name="0d3a2c50-033d-11f0-9d91-e9777c6dc21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Birrwaldstrasse 13, 8135 Langnau am Albis</w:t>
          </w:r>
        </w:p>
        <w:p>
          <w:pPr>
            <w:spacing w:before="0" w:after="0"/>
          </w:pPr>
          <w:r>
            <w:t>207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