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429756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737761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1475925" name="0fce4920-f8d3-11ef-a2c9-193337241a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323156" name="0fce4920-f8d3-11ef-a2c9-193337241a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3465908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689948" name="4d9b0e50-f8d3-11ef-af55-3f669b9ff7e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192710" name="5b3e4450-f8d3-11ef-8a1f-a514a07bd7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154320" name="5b3e4450-f8d3-11ef-8a1f-a514a07bd7d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6219050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984555" name="76c1e060-f8d3-11ef-a785-8b633325764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675429" name="7a5ae5a0-f8d3-11ef-b100-e9b4bbaed8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971619" name="7a5ae5a0-f8d3-11ef-b100-e9b4bbaed8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5542954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827041" name="a1b730e0-f8d3-11ef-a249-ad959ecb44c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370338" name="a6f867e0-f8d3-11ef-8212-815e0ab69b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535580" name="a6f867e0-f8d3-11ef-8212-815e0ab69bd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Biden</w:t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4053958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877958" name="20113ad0-f8d4-11ef-9a37-253c80e0dc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4048963" name="2d422700-f8d4-11ef-be14-5b3b4aea6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929348" name="2d422700-f8d4-11ef-be14-5b3b4aea65e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3738683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089620" name="60519810-f8d4-11ef-b571-dfc82e72ff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527124" name="65fe1400-f8d4-11ef-ad82-4d165af59c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904944" name="65fe1400-f8d4-11ef-ad82-4d165af59c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4915186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995723" name="7e45e600-f8d4-11ef-97d6-275e93444b6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8182524" name="78ae51a0-f8d4-11ef-b224-2de85d086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320870" name="78ae51a0-f8d4-11ef-b224-2de85d08609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558242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20369" name="07f4c920-f8d5-11ef-9d9d-b929c8a1ec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9063147" name="0c23f3e0-f8d5-11ef-8732-fd22a02ba2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763370" name="0c23f3e0-f8d5-11ef-8732-fd22a02ba26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109714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397802" name="4921a940-f8d5-11ef-a26b-7d6d90bf64c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9037488" name="4deaf120-f8d5-11ef-a9d9-fd92dfed57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41860" name="4deaf120-f8d5-11ef-a9d9-fd92dfed572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4530044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062511" name="7e430a60-f8d5-11ef-96e9-2f1fa5117d2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5013415" name="894e7e80-f8d5-11ef-8f89-a3cf77b225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456047" name="894e7e80-f8d5-11ef-8f89-a3cf77b2256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6211213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383278" name="99443000-f8d5-11ef-805d-ed1bf95c9be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6264207" name="9d211c10-f8d5-11ef-852e-c5165b2024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807744" name="9d211c10-f8d5-11ef-852e-c5165b20248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3133322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822526" name="bfe5ddd0-f8d5-11ef-9108-c510f46df84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2393850" name="c5479520-f8d5-11ef-8212-b5c6b38ea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921009" name="c5479520-f8d5-11ef-8212-b5c6b38ea2c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3281292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920382" name="d9785840-f8d5-11ef-a931-fd13f322518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4829021" name="e6e36740-f8d5-11ef-9d9b-4f4353aa8d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502313" name="e6e36740-f8d5-11ef-9d9b-4f4353aa8d1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395052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508873" name="f9115580-f8d5-11ef-a6e5-77081412f2c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680455" name="02406880-f8d6-11ef-93ef-37b182a010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616618" name="02406880-f8d6-11ef-93ef-37b182a0102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6601913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428375" name="3b4c9860-f8d6-11ef-96dc-8548e3549d5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1201199" name="3f7cd490-f8d6-11ef-b609-0969c7985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570743" name="3f7cd490-f8d6-11ef-b609-0969c7985f7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3155046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631027" name="5921eca0-f8d6-11ef-8f12-35eb87a872e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257446" name="5ca1eba0-f8d6-11ef-b662-a1632691ca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51712" name="5ca1eba0-f8d6-11ef-b662-a1632691ca4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3639809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84820" name="6ff1ebb0-f8d6-11ef-9cfd-2336450c80c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835627" name="7c6d1c70-f8d6-11ef-a652-cdde072d37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494251" name="7c6d1c70-f8d6-11ef-a652-cdde072d37d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7151262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449115" name="8a2fc7b0-f8de-11ef-9bb3-43bb7ecee18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4405725" name="8ed9c7c0-f8de-11ef-9225-1feb35f7d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735137" name="8ed9c7c0-f8de-11ef-9225-1feb35f7d79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1056978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630504" name="8c6c8660-f8e0-11ef-80eb-a5e8b581195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9539915" name="91b58590-f8e0-11ef-a1b2-f5da5fe8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324978" name="91b58590-f8e0-11ef-a1b2-f5da5fe8b5b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0315483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203673" name="647310c0-f8e0-11ef-a6bb-e7f977aaad7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6433448" name="67ef8d50-f8e0-11ef-a58a-ad560691d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052294" name="67ef8d50-f8e0-11ef-a58a-ad560691d956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9533917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420129" name="cb2cac40-f8e0-11ef-ac6a-7f3a0cad4ba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5524122" name="d4459f30-f8e0-11ef-8b0f-053504647c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674145" name="d4459f30-f8e0-11ef-8b0f-053504647cd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8247111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278592" name="4c532730-f8e2-11ef-8de8-cbbcb071516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8471025" name="537f3e40-f8e2-11ef-907c-01f53675a5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909169" name="537f3e40-f8e2-11ef-907c-01f53675a59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6460884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983844" name="7003f6a0-f8e2-11ef-a195-455c21ed380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4518261" name="78ac4d70-f8e2-11ef-8d0b-dbd87e9037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688823" name="78ac4d70-f8e2-11ef-8d0b-dbd87e90373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9402158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076316" name="9e129510-f8e2-11ef-83fd-d5b86f55877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9537496" name="a108a390-f8e2-11ef-9b1f-3bbe5318fe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079888" name="a108a390-f8e2-11ef-9b1f-3bbe5318fe9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7980973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937973" name="b18adda0-f8e2-11ef-9e60-75bc563a5a4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98282" name="b5c8d570-f8e2-11ef-bffc-b5b87674a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490655" name="b5c8d570-f8e2-11ef-bffc-b5b87674adc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Biden</w:t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3725756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447475" name="d0e91bd0-f8e2-11ef-b2b1-e9117b1abc2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787051" name="d5993660-f8e2-11ef-bbf9-2d0786fa00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677273" name="d5993660-f8e2-11ef-bbf9-2d0786fa00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175452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17806" name="e39eb0a0-f8e2-11ef-9709-bb59316664d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9159644" name="e73d5b30-f8e2-11ef-a0e7-3bf0c5aa0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467885" name="e73d5b30-f8e2-11ef-a0e7-3bf0c5aa031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8148930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284614" name="08b59fc0-f8e3-11ef-b67f-03ac8bb447c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1277614" name="0ec80970-f8e3-11ef-80c1-678bbc6c81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583118" name="0ec80970-f8e3-11ef-80c1-678bbc6c81d7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380572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027652" name="66b07640-f8e3-11ef-ad0f-495bc405ea9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168444" name="69c97610-f8e3-11ef-b79f-e9f5746fc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680542" name="69c97610-f8e3-11ef-b79f-e9f5746fc95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768946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368462" name="80a61f50-f8e3-11ef-8399-1339fb689de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1665109" name="85836460-f8e3-11ef-ba3d-c5e0de21a7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984376" name="85836460-f8e3-11ef-ba3d-c5e0de21a7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5054759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917063" name="985a63e0-f8e3-11ef-9f62-3b767719aea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7654481" name="9f647400-f8e3-11ef-9852-dd88c2806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288986" name="9f647400-f8e3-11ef-9852-dd88c28062b7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8485790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149697" name="13ab9aa0-f8e4-11ef-bfe8-07123cd9a94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303045" name="16cd4d00-f8e4-11ef-aedc-9febd9e3a8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484654" name="16cd4d00-f8e4-11ef-aedc-9febd9e3a88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0864633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277919" name="2edad520-f8e4-11ef-8d13-519bbc5db8e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2294033" name="31b23810-f8e4-11ef-8cbd-af17885cae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811187" name="31b23810-f8e4-11ef-8cbd-af17885caec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14780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134796" name="43ee3010-f8e4-11ef-abd9-4b8fbbf161b6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957462" name="4661ef30-f8e4-11ef-bd11-d9fc4bb29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912269" name="4661ef30-f8e4-11ef-bd11-d9fc4bb2985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Klinkerplatten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5694736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51922" name="14343620-f8e5-11ef-a881-8506eef8e115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9283525" name="16cd7ea0-f8e5-11ef-b9fe-f728fd089b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716965" name="16cd7ea0-f8e5-11ef-b9fe-f728fd089b7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6242660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652888" name="334e1850-f8e5-11ef-a970-b95926013ba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7797587" name="37650020-f8e5-11ef-8346-1786ab93a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727486" name="37650020-f8e5-11ef-8346-1786ab93a79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2952750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281595" name="43ed0220-f8e5-11ef-b376-45a7ef86afc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8523400" name="4915f630-f8e5-11ef-8ea5-b9fbae98bf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083606" name="4915f630-f8e5-11ef-8ea5-b9fbae98bfa0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816015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593159" name="5ba64fc0-f8e5-11ef-b2d5-6bf20864e755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7408439" name="60a28e80-f8e5-11ef-a8d5-83a118eb9b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446580" name="60a28e80-f8e5-11ef-a8d5-83a118eb9b0b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Gipsplatte mit Spachtelmasse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3949333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423314" name="6cedc2b0-f8f2-11ef-bef2-45f88ee67af0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727752" name="6f0be7c0-f8f2-11ef-bda9-bdc215533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596373" name="6f0be7c0-f8f2-11ef-bda9-bdc2155339b9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6410586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572277" name="529a9ae0-f8f3-11ef-bdc6-0d866ba41af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7003825" name="68aacc60-f8f3-11ef-9495-39bd10f019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053677" name="68aacc60-f8f3-11ef-9495-39bd10f0197f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241801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040360" name="7d68b450-f8f3-11ef-8c84-019cab9487d9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423747" name="862aada0-f8f3-11ef-90f0-d5cdb25e1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805852" name="862aada0-f8f3-11ef-90f0-d5cdb25e1565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3636225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710201" name="973132e0-f8f3-11ef-af26-75dfc008e457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9779616" name="9b221c20-f8f3-11ef-a8e2-97a04a787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193582" name="9b221c20-f8f3-11ef-a8e2-97a04a78701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neu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7015377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978729" name="06f513f0-f8f7-11ef-a349-9914c74027ac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6826379" name="0bc057a0-f8f7-11ef-82a0-330bf9c39e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401487" name="0bc057a0-f8f7-11ef-82a0-330bf9c39e1c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626403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915427" name="2827c400-f8f7-11ef-9236-6172ff69e7d1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6062552" name="2e6f6e80-f8f7-11ef-9969-4fab57776a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551498" name="2e6f6e80-f8f7-11ef-9969-4fab57776aeb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311414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185753" name="3d84d220-f8f7-11ef-a3cd-d1da3131d438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1620162" name="40e56240-f8f7-11ef-a4f1-7df81a6a0a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810748" name="40e56240-f8f7-11ef-a4f1-7df81a6a0a2f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8110532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617213" name="093a8530-f8f9-11ef-801f-07b353363859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4463835" name="0f727840-f8f9-11ef-b5a2-4920f18f87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674457" name="0f727840-f8f9-11ef-b5a2-4920f18f8790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9539714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812505" name="255b99c0-f8f9-11ef-85b2-c95bfc2d6cb1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9369566" name="28df6950-f8f9-11ef-b63d-ef5e993471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80442" name="28df6950-f8f9-11ef-b63d-ef5e9934713a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2111622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955276" name="391d4760-f8f9-11ef-870a-4bdef0db0c6c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5735840" name="3fe14dd0-f8f9-11ef-bf8d-b3be5e408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01666" name="3fe14dd0-f8f9-11ef-bf8d-b3be5e408180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5904770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190050" name="7a79bba0-f8fc-11ef-974f-c341fe0bbbb9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4027429" name="7e6b8f40-f8fc-11ef-94a3-17ef21ce9f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16844" name="7e6b8f40-f8fc-11ef-94a3-17ef21ce9f6a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4495598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202830" name="c38e76d0-f8fe-11ef-b8ef-a935197422b4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4729679" name="c73e3860-f8fe-11ef-8aa9-9f13d5c96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623283" name="c73e3860-f8fe-11ef-8aa9-9f13d5c9676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334724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399559" name="5f62bcb0-f8ff-11ef-9f06-6db14d9a8cfd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3278258" name="664e9670-f8ff-11ef-8ab2-47efa69087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342621" name="664e9670-f8ff-11ef-8ab2-47efa690879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1251429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138428" name="74b7b480-f8ff-11ef-a96c-9b2bf939f969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885187" name="7afffb40-f8ff-11ef-aecf-4b5e6813e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363941" name="7afffb40-f8ff-11ef-aecf-4b5e6813ef0a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neu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013849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506612" name="95a1c2d0-f8ff-11ef-8a00-5bb1b22ac1b4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1633582" name="9c47e100-f8ff-11ef-8d35-b51045555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635779" name="9c47e100-f8ff-11ef-8d35-b510455552dc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0471732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674438" name="bde0f400-f8ff-11ef-9a88-2fa0abb6210f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2830982" name="c4a4ac50-f8ff-11ef-bdbe-af2537047b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789019" name="c4a4ac50-f8ff-11ef-bdbe-af2537047b03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290068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3058" name="d3a835a0-f8ff-11ef-8eac-b9f10b7d046d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0487" name="d8e9bac0-f8ff-11ef-be0c-d12cdde26c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820063" name="d8e9bac0-f8ff-11ef-be0c-d12cdde26cea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5812166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39867" name="e8e33cd0-f8ff-11ef-b554-870f0e2b8e05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6851479" name="ec18c550-f8ff-11ef-b237-27926e60b6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856481" name="ec18c550-f8ff-11ef-b237-27926e60b610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76072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809954" name="087fe390-f900-11ef-a9b3-13da3b578d8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1180795" name="0d2b1c20-f900-11ef-b82a-bd7384ec36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28408" name="0d2b1c20-f900-11ef-b82a-bd7384ec3699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2152937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216352" name="75aa3560-f900-11ef-b8df-fb489231a9b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4152231" name="79868530-f900-11ef-9dd2-eda87495d7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474958" name="79868530-f900-11ef-9dd2-eda87495d7c5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5841293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639935" name="8671dce0-f900-11ef-ab0e-bdb79a3984ca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901117" name="96acadb0-f900-11ef-956a-c3f2d02f1f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470597" name="96acadb0-f900-11ef-956a-c3f2d02f1f38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444493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180790" name="c87e6ea0-f900-11ef-bc95-6d5c17fda107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3415447" name="cde99bd0-f900-11ef-a902-79a34e162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620484" name="cde99bd0-f900-11ef-a902-79a34e1620e3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9243835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762207" name="e8d19420-f900-11ef-84e1-3baa0661ec5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1887823" name="ee6a39f0-f900-11ef-86dc-2d25ba8ae1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58466" name="ee6a39f0-f900-11ef-86dc-2d25ba8ae1df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Deckenplatten inkl Kleber und Verputz</w:t>
            </w:r>
          </w:p>
          <w:p>
            <w:pPr>
              <w:spacing w:before="0" w:after="0"/>
            </w:pPr>
            <w:r>
              <w:t>Wohnzimmer-DG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271234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096566" name="fe8b1a20-f900-11ef-8eae-35f39f0c5418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9300859" name="06f0e9b0-f901-11ef-9df6-0f8f54c925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926957" name="06f0e9b0-f901-11ef-9df6-0f8f54c925dc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6965228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713584" name="7b264e50-f907-11ef-9a3c-4180f5b13354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8216182" name="e6e97990-f908-11ef-b0b2-6723acd94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311638" name="e6e97990-f908-11ef-b0b2-6723acd94e77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525630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37973" name="02bf2d40-f909-11ef-8de0-39551467147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5325273" name="084caf80-f909-11ef-b287-65179f5580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05853" name="084caf80-f909-11ef-b287-65179f55808b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59358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603580" name="1890f630-f909-11ef-8c32-c93e1a12a2b9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425289" name="1c978a50-f909-11ef-95a5-49f5fa67ee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637013" name="1c978a50-f909-11ef-95a5-49f5fa67eed8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7383829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484418" name="94a80da0-f90c-11ef-a888-f5cc4a96e031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4902506" name="9964f970-f90c-11ef-b058-0bf142810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76532" name="9964f970-f90c-11ef-b058-0bf142810705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098959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741479" name="d86cafa0-f90c-11ef-b85a-b99ee87a50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7206962" name="db9566e0-f90c-11ef-84fb-ff45381273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419322" name="db9566e0-f90c-11ef-84fb-ff45381273f8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1573118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303205" name="ebdf52e0-f90c-11ef-b77a-d32d4684119c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1197400" name="efbd2950-f90c-11ef-9886-3ba7e8e5f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279515" name="efbd2950-f90c-11ef-9886-3ba7e8e5f68f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29374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800749" name="ffc132b0-f90c-11ef-8729-8941f9722651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7709738" name="06412b40-f90d-11ef-9561-13e52948ad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026250" name="06412b40-f90d-11ef-9561-13e52948adef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0182356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392928" name="c0d377b0-f90d-11ef-8377-5fadb4b2acf3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4974078" name="c40a5fc0-f90d-11ef-8f93-290fc451d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6563" name="c40a5fc0-f90d-11ef-8f93-290fc451d4cb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1759536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217831" name="f88fcf00-f90d-11ef-84d7-e1cf3d51689a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5461376" name="008a0b80-f90e-11ef-81ac-d7adccff5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314933" name="008a0b80-f90e-11ef-81ac-d7adccff5211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737874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34095" name="0e7cc110-f90e-11ef-be11-f70b00a57f7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584427" name="13fb2820-f90e-11ef-a841-3f15174bbc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188683" name="13fb2820-f90e-11ef-a841-3f15174bbcc9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584585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341636" name="223212a0-f90e-11ef-8b4c-173d4ab5ed37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6018643" name="25989630-f90e-11ef-b1ca-5bf3933db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432726" name="25989630-f90e-11ef-b1ca-5bf3933db05b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9338005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266313" name="120be5d0-f90f-11ef-95b1-4f627de4e2fe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4856158" name="17206780-f90f-11ef-98df-c92e277e8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276569" name="17206780-f90f-11ef-98df-c92e277e8d0f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839534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540818" name="2c2347b0-f90f-11ef-98f7-29aefb88c917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1164947" name="2f790260-f90f-11ef-932f-699132725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062320" name="2f790260-f90f-11ef-932f-699132725825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7696734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056350" name="3abe7240-f90f-11ef-bae4-0fee8f90166e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0725258" name="42c224a0-f90f-11ef-b8c9-79f86850e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867805" name="42c224a0-f90f-11ef-b8c9-79f86850e6bf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358345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488820" name="95b641f0-f90f-11ef-9a30-f934ed2982d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0832195" name="991e4c20-f90f-11ef-807c-a5c8070343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036208" name="991e4c20-f90f-11ef-807c-a5c807034333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6121805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335576" name="b1e38b80-f90f-11ef-bf6c-114507e3b77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1132115" name="b7f4e3c0-f90f-11ef-9de3-9d64bae9d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617107" name="b7f4e3c0-f90f-11ef-9de3-9d64bae9d7f3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0097412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004714" name="d6407970-f90f-11ef-9c5a-25d5a955fb76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336377" name="dcc09910-f90f-11ef-ad5d-dbb706623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305455" name="dcc09910-f90f-11ef-ad5d-dbb706623d39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Treppe zu Terrasse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9978982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939036" name="d2486ed0-f910-11ef-a202-43fa563c7966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1611343" name="34d3f100-f911-11ef-8731-5138fedbb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714239" name="34d3f100-f911-11ef-8731-5138fedbb313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466060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52686" name="17503230-f9a0-11ef-8ccc-f3f55625e104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3253468" name="1a26aac0-f9a0-11ef-9989-39d81b3c25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435503" name="1a26aac0-f9a0-11ef-9989-39d81b3c25c3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5844879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135304" name="569cb990-f9a0-11ef-bc87-e1802910b472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2995654" name="5aca84c0-f9a0-11ef-a9d6-df3ede790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734000" name="5aca84c0-f9a0-11ef-a9d6-df3ede790b4c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4108687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171667" name="6aa470e0-f9a0-11ef-9052-3bfbd752b9b6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239013" name="6d9d8ca0-f9a0-11ef-9e74-59e15bffa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895323" name="6d9d8ca0-f9a0-11ef-9e74-59e15bffaf98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814672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75540" name="7d964b60-f9a0-11ef-92c4-93cb8509134d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8527858" name="81657bd0-f9a0-11ef-9f19-5123d75069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932415" name="81657bd0-f9a0-11ef-9f19-5123d750696d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4108734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636486" name="936f4040-f9a0-11ef-bfbc-15b8ace9b071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8128798" name="95f91f70-f9a0-11ef-903d-dda99fa393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130121" name="95f91f70-f9a0-11ef-903d-dda99fa3930b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5616145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530035" name="a265d140-f9a0-11ef-8145-255f3aeda5de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9719615" name="a5f7f8b0-f9a0-11ef-8c85-e5733504e5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655375" name="a5f7f8b0-f9a0-11ef-8c85-e5733504e59d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8683979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387151" name="b2595fe0-f9a0-11ef-9a8d-c5468bed47b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8904101" name="b7303c50-f9a0-11ef-9ba7-715146ed3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462649" name="b7303c50-f9a0-11ef-9ba7-715146ed3860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1313758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319121" name="d970b2e0-f9a0-11ef-b92b-73a08bc3b4a3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059979" name="dc2b3f00-f9a0-11ef-9acb-291c43fc52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0396" name="dc2b3f00-f9a0-11ef-9acb-291c43fc5246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8674924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041774" name="e9cbdcf0-f9a0-11ef-9497-a3054a150a79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1781929" name="efe8cdf0-f9a0-11ef-a632-596ea80d9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291732" name="efe8cdf0-f9a0-11ef-a632-596ea80d9897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5432998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705300" name="fa652170-f9a0-11ef-96f8-77e316517ccc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142183" name="fe5dabd0-f9a0-11ef-879c-41d079d0a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511470" name="fe5dabd0-f9a0-11ef-879c-41d079d0a305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Biden</w:t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6336597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53920" name="3a26ffe0-f9a1-11ef-9c55-1d7b3addb37e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6703531" name="3ecb81b0-f9a1-11ef-babc-bd67f16d9c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523695" name="3ecb81b0-f9a1-11ef-babc-bd67f16d9ccd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6649079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958268" name="54c82b30-f9a1-11ef-b35c-2def3b177dc4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235987" name="594a57f0-f9a1-11ef-9bfa-1bea3b981d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587956" name="594a57f0-f9a1-11ef-9bfa-1bea3b981d2e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6018945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064696" name="64fce180-f9a1-11ef-a33d-bbdaaadd61c6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578431" name="687e8e30-f9a1-11ef-b4f3-cfc1005eb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138952" name="687e8e30-f9a1-11ef-b4f3-cfc1005eb0fc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229828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475140" name="89fee910-f9a1-11ef-9519-359c9da80c05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499717" name="90b35f20-f9a1-11ef-866e-d3f9ee600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732971" name="90b35f20-f9a1-11ef-866e-d3f9ee600769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292842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521256" name="760884f0-f9a3-11ef-950c-cb7b999e1bf8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7747912" name="79843e30-f9a3-11ef-bd72-2b61df5f3a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668421" name="79843e30-f9a3-11ef-bd72-2b61df5f3a72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4787103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930145" name="9fe2ef90-f9a3-11ef-af82-27bdacbc0cfa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0029731" name="b59c9ca0-f9a3-11ef-8f5e-43bdbe92d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748967" name="b59c9ca0-f9a3-11ef-8f5e-43bdbe92d67b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3171660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954936" name="cc451680-f9a3-11ef-b2b6-4bfbf86832cb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237374" name="d0df3810-f9a3-11ef-93b6-1ffd61f75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642041" name="d0df3810-f9a3-11ef-93b6-1ffd61f75769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1961854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004927" name="dc722bb0-f9a3-11ef-be37-d57e7fd8d1a5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166083" name="e5a117a0-f9a3-11ef-97de-c34972bfb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492102" name="e5a117a0-f9a3-11ef-97de-c34972bfb57c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1533029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789547" name="2715af20-f9a4-11ef-abe6-1d8f99f2725f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2142315" name="50ec9750-f9a4-11ef-91fc-25d740ab4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480161" name="50ec9750-f9a4-11ef-91fc-25d740ab4a65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4671865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4425" name="9c58c1f0-f9a4-11ef-9623-7178ad1ecdc7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0112754" name="a30807e0-f9a4-11ef-90b8-fd8f814c20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80914" name="a30807e0-f9a4-11ef-90b8-fd8f814c205c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6832439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680671" name="ad0b5ad0-f9a4-11ef-9693-bd93bb0696f6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6299561" name="b9eb8ef0-f9a4-11ef-95c6-d792d3a88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449376" name="b9eb8ef0-f9a4-11ef-95c6-d792d3a883a7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3417993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75808" name="c8a16d70-f9a4-11ef-8adb-8502d81db088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6951274" name="d1a551c0-f9a4-11ef-afd2-39092d3797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847133" name="d1a551c0-f9a4-11ef-afd2-39092d379723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5771204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450826" name="f0b48590-f9a4-11ef-9f8c-bd7823355aa1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7780901" name="f3fcf9d0-f9a4-11ef-b8a1-31e007dd87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288649" name="f3fcf9d0-f9a4-11ef-b8a1-31e007dd8756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369867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41280" name="279dae60-f9a5-11ef-9bc8-a9fa994116f8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533017" name="29eb6ef0-f9a5-11ef-b440-35e6af34ac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243588" name="29eb6ef0-f9a5-11ef-b440-35e6af34ac3e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5403985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435199" name="364f9540-f9a5-11ef-a17d-a91461458d8d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1731231" name="39c90490-f9a5-11ef-a424-2b0d1cf00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249363" name="39c90490-f9a5-11ef-a424-2b0d1cf000a6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Bodenbelag mit Teppich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alt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3353147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018848" name="4b2b6570-f9a5-11ef-9c02-7bb7fc40d5b8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0810080" name="4f093be0-f9a5-11ef-9600-2d385e8b87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896109" name="4f093be0-f9a5-11ef-9600-2d385e8b873a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8250531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876329" name="874b16e0-f9a5-11ef-9c0c-b3a26b05ecfa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6389159" name="8bee1210-f9a5-11ef-a594-b159382af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983843" name="8bee1210-f9a5-11ef-a594-b159382af1a5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437625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381296" name="994e2490-f9a5-11ef-8fb7-f7bd5ae14276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0632209" name="a1b99970-f9a5-11ef-8c54-2bcf3052e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416619" name="a1b99970-f9a5-11ef-8c54-2bcf3052e004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Bodenbelag mit Teppich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alt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2784324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375437" name="dbd7e020-f9a6-11ef-916f-a711460a2159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4010593" name="e12217d0-f9a6-11ef-b2a2-4f7c4eece9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488904" name="e12217d0-f9a6-11ef-b2a2-4f7c4eece931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0055302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677594" name="f9a59340-f9a6-11ef-b66b-9b0c714b829b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0322736" name="000e5a50-f9a7-11ef-b388-4f1073c2b0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58647" name="000e5a50-f9a7-11ef-b388-4f1073c2b07d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8716734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053129" name="12bdfbb0-f9a7-11ef-b199-cb4e7dbf3d5a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1753153" name="191e1030-f9a7-11ef-87b1-6ffa6b5ba9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250551" name="191e1030-f9a7-11ef-87b1-6ffa6b5ba91d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2245127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514659" name="faa6ebc0-f9a8-11ef-85d2-67c88cc0ee43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8940531" name="fcfaede0-f9a8-11ef-850c-172fa6dd1a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97526" name="fcfaede0-f9a8-11ef-850c-172fa6dd1a7e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230174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8249" name="11240fe0-f9a9-11ef-b624-0f8224c28ff0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7548751" name="137ea1b0-f9a9-11ef-aaf7-3540fb8e7d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632853" name="137ea1b0-f9a9-11ef-aaf7-3540fb8e7d06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8032513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811080" name="18ded260-f9a9-11ef-bc57-ad64a9198a35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4540098" name="1dd8ee40-f9a9-11ef-8071-9d656d6fa7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373655" name="1dd8ee40-f9a9-11ef-8071-9d656d6fa7bf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4377714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5822" name="2b7d5cc0-f9a9-11ef-bda8-0f92e86b1b77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102692" name="33909f80-f9a9-11ef-8dd7-1fec2ad9a7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193131" name="33909f80-f9a9-11ef-8dd7-1fec2ad9a7d8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258715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307587" name="54775270-f9a9-11ef-91e4-05680dc88f61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0553718" name="6a7a3d80-f9a9-11ef-982b-01a045dac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035987" name="6a7a3d80-f9a9-11ef-982b-01a045dac807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2698763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994775" name="8e2c6c80-f9a9-11ef-91fe-fd0b845a8a3f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0559979" name="913a96e0-f9a9-11ef-a15a-ed5e8e8c0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333041" name="913a96e0-f9a9-11ef-a15a-ed5e8e8c014e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258718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684998" name="9fc71b70-f9a9-11ef-8152-4da21d648b78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3329821" name="a32a6ab0-f9a9-11ef-8305-3b02d8bb56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745997" name="a32a6ab0-f9a9-11ef-8305-3b02d8bb560a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9084347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915258" name="adfe2d00-f9a9-11ef-8d7b-d30e80a80be2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5813280" name="b30bf7f0-f9a9-11ef-b612-3b03476b6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001157" name="b30bf7f0-f9a9-11ef-b612-3b03476b60e2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9242103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891261" name="c6523400-f9a9-11ef-8ad6-4b48b120652c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8669236" name="ca1640e0-f9a9-11ef-b7ed-df1d706dfd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091346" name="ca1640e0-f9a9-11ef-b7ed-df1d706dfd75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109656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810392" name="01962b70-f9aa-11ef-b7e2-e324e5aaef2f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981652" name="045d61c0-f9aa-11ef-b1b8-87b19ebdc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727474" name="045d61c0-f9aa-11ef-b1b8-87b19ebdc79d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0438004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33805" name="0e395690-f9aa-11ef-afcf-47ac47b12fb8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3459819" name="11d12350-f9aa-11ef-9b87-d1f199165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564856" name="11d12350-f9aa-11ef-9b87-d1f199165692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2864183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20910" name="11dea5f0-f9ac-11ef-972b-735f1aed909e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8717350" name="16b7a540-f9ac-11ef-b5ee-df2a9c85a2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16204" name="16b7a540-f9ac-11ef-b5ee-df2a9c85a2a8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7251714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022233" name="2a0e3500-f9ac-11ef-b652-f5ca70e93a1f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946468" name="2ca114e0-f9ac-11ef-8ca0-11711d679c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489504" name="2ca114e0-f9ac-11ef-8ca0-11711d679c5b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806321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903377" name="38de0420-f9ac-11ef-b99a-49d9054f3cb6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6169803" name="3d1b1190-f9ac-11ef-8172-ed97c17fa5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947408" name="3d1b1190-f9ac-11ef-8172-ed97c17fa50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9468085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923577" name="828fd7c0-f9b0-11ef-a284-87b0fab3ffd6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7107956" name="84f56610-f9b0-11ef-afa7-4f81cdfba7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30260" name="84f56610-f9b0-11ef-afa7-4f81cdfba735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6752160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784751" name="9e1e4940-f9b0-11ef-afdb-294fdc214162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0833350" name="a0bd5e20-f9b0-11ef-b48f-5b22dc7e5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245286" name="a0bd5e20-f9b0-11ef-b48f-5b22dc7e5807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2384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365186" name="bb6937d0-f9b0-11ef-b113-876b2edcc830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8495200" name="c47b4cf0-f9b0-11ef-85ab-5fb45e58e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5771" name="c47b4cf0-f9b0-11ef-85ab-5fb45e58e216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884450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498898" name="c3d5dcd0-f9be-11ef-a750-affe35e321b4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097968" name="cfb765a0-f9be-11ef-b7e8-9b62f84486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049440" name="cfb765a0-f9be-11ef-b7e8-9b62f844869a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6755384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283587" name="fcaf3ce0-f9be-11ef-916c-cf172b62440e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2834593" name="ffe98050-f9be-11ef-a70f-fd607df914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901443" name="ffe98050-f9be-11ef-a70f-fd607df914ef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9242837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248413" name="46eb4bf0-f9bf-11ef-87b1-555c0da896fb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7126769" name="4fefcc80-f9bf-11ef-b624-4d91fc0cc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135514" name="4fefcc80-f9bf-11ef-b624-4d91fc0ccde9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9660628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255875" name="5c750f60-f9bf-11ef-98bb-856116baf2cd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4742432" name="60e031b0-f9bf-11ef-942c-cf649914f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644611" name="60e031b0-f9bf-11ef-942c-cf649914f3b0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375897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302286" name="a46384f0-f9bf-11ef-83e6-754c548da745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4010756" name="aae13390-f9bf-11ef-a10e-8be9ae40f5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068250" name="aae13390-f9bf-11ef-a10e-8be9ae40f5b3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304303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749318" name="bed6c270-f9bf-11ef-8ae8-2d8ba014dc79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9292154" name="c5372510-f9bf-11ef-b018-41eb8e352b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414464" name="c5372510-f9bf-11ef-b018-41eb8e352b51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566417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663356" name="fd970f60-f9bf-11ef-ace4-3571e301f0da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3788087" name="0374ad70-f9c0-11ef-9432-bbc9a946c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950158" name="0374ad70-f9c0-11ef-9432-bbc9a946c755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0739332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633415" name="20af9670-f9c0-11ef-82a0-4d8db7293af4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4847548" name="2416b640-f9c0-11ef-8508-19b2a8bf3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99126" name="2416b640-f9c0-11ef-8508-19b2a8bf3d2f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311521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186521" name="3e0ef760-f9c0-11ef-968e-b3e9cf2abbb3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4263272" name="541eb3b0-f9c0-11ef-ba46-7b1ff9be4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854610" name="541eb3b0-f9c0-11ef-ba46-7b1ff9be4fed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654769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108477" name="7650ab50-f9c0-11ef-a3b9-3722b3310bb9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8031911" name="7c27e0c0-f9c0-11ef-b730-e771ecd2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940972" name="7c27e0c0-f9c0-11ef-b730-e771ecd209fd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2502064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00463" name="8db45ee0-f9c0-11ef-b305-d7de17a9c0e9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3612488" name="92525100-f9c0-11ef-b024-9f0a57fe21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702505" name="92525100-f9c0-11ef-b024-9f0a57fe219d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braun (alt)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3969716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708888" name="a2c0dc00-f9c0-11ef-adf9-cb72ca225fc5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0821229" name="b843e8b0-f9c0-11ef-b43b-37471ddf9d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955763" name="b843e8b0-f9c0-11ef-b43b-37471ddf9d68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6648359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106852" name="eb8f0330-f9c0-11ef-aa18-e5f3d1c3e65f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876123" name="f21cb760-f9c0-11ef-87c5-cffd83db7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783297" name="f21cb760-f9c0-11ef-87c5-cffd83db796a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5652592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032642" name="fdab3e30-f9c0-11ef-9603-bfcb924ac5d8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900721" name="03a739b0-f9c1-11ef-a046-39100f060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375461" name="03a739b0-f9c1-11ef-a046-39100f06087f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960049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07767" name="1c5cc1a0-f9c1-11ef-9abe-2be8c4acf84a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2864758" name="2985be90-f9c1-11ef-a6ce-8992cf2411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809394" name="2985be90-f9c1-11ef-a6ce-8992cf24115f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367785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481119" name="4e31b6e0-f9c1-11ef-ae92-ab4e48a826b1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6439819" name="51e41080-f9c1-11ef-88d5-f5e6123b52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729031" name="51e41080-f9c1-11ef-88d5-f5e6123b5287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0669625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58402" name="6263b280-f9c1-11ef-b8be-6de3f77729f3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697215" name="68a4a640-f9c1-11ef-ab7f-8b6243792d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286397" name="68a4a640-f9c1-11ef-ab7f-8b6243792d0c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0868547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080783" name="f0a60a00-f9cd-11ef-9ce2-c974ddde5f3f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8783809" name="f6dd87e0-f9cd-11ef-bb99-05aac4e8f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262825" name="f6dd87e0-f9cd-11ef-bb99-05aac4e8fe8f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5435182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585528" name="0838bcd0-f9ce-11ef-92b4-07bae3848167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4668592" name="0fc45900-f9ce-11ef-a9c1-997c31aa2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715470" name="0fc45900-f9ce-11ef-a9c1-997c31aa25b7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2940230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728553" name="211aabf0-f9ce-11ef-a7f7-1f036e822aab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1558031" name="497f6680-f9ce-11ef-82dd-9baf877ee5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784226" name="497f6680-f9ce-11ef-82dd-9baf877ee588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7486657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512550" name="5960a5a0-f9ce-11ef-a8b5-253adb2fc42c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638100" name="5d86a8a0-f9ce-11ef-8db9-f38a8d8dbe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489403" name="5d86a8a0-f9ce-11ef-8db9-f38a8d8dbe12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6556060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111680" name="9dd18d30-f9ce-11ef-899b-77ac153dd607.jpg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8150175" name="a0a82cd0-f9ce-11ef-99dd-712bf5420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602966" name="a0a82cd0-f9ce-11ef-99dd-712bf5420d86.jpg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3853988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860915" name="b2db4b30-f9ce-11ef-9b63-1305082a31d2.jpg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176392" name="b6430740-f9ce-11ef-9e6f-0b2580799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75524" name="b6430740-f9ce-11ef-9e6f-0b2580799666.jpg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687057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977055" name="c4ab3af0-f9ce-11ef-a5d2-e169624b5a6f.jpg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1333393" name="c874c610-f9ce-11ef-ab26-9386420b88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833138" name="c874c610-f9ce-11ef-ab26-9386420b88f4.jpg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5666125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249505" name="dea3ca30-f9ce-11ef-a4b8-9dd30f98abd2.jpg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5552507" name="e379bc40-f9ce-11ef-aac5-05ac2a8e8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065683" name="e379bc40-f9ce-11ef-aac5-05ac2a8e8791.jpg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5156178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938958" name="20400df0-f9cf-11ef-b720-e39d92d33831.jpg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2218676" name="25744ca0-f9cf-11ef-a20a-93f24fb1b4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576620" name="25744ca0-f9cf-11ef-a20a-93f24fb1b4b6.jpg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0594480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44427" name="5336c6e0-f9cf-11ef-a5c3-578ff5d4c477.jpg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6253" name="59fcf030-f9cf-11ef-b11c-39d4f1743d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551291" name="59fcf030-f9cf-11ef-b11c-39d4f1743d55.jpg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9920430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232652" name="7b4683a0-f9cf-11ef-b33d-c157aaa3bf0e.jpg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805258" name="7ecdae90-f9cf-11ef-b671-776d0acfe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47845" name="7ecdae90-f9cf-11ef-b671-776d0acfe02b.jpg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8425736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154023" name="94818f40-f9cf-11ef-85b5-779e56d6766d.jpg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417587" name="984b1a60-f9cf-11ef-aa94-712bbca10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910267" name="984b1a60-f9cf-11ef-aa94-712bbca1000c.jpg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850711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267348" name="a9850bb0-f9cf-11ef-90ea-655c7f6e827a.jpg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786568" name="af83ed60-f9cf-11ef-9cdb-6337d596ee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93000" name="af83ed60-f9cf-11ef-9cdb-6337d596eefa.jpg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2328335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9172" name="b982d380-f9cf-11ef-9cdd-c17c60bf40a6.jpg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3172977" name="c1390220-f9cf-11ef-88e5-c12e20c09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586490" name="c1390220-f9cf-11ef-88e5-c12e20c093f0.jpg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8385186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753562" name="d4320890-f9cf-11ef-a764-27add6e6a6de.jpg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5756563" name="e57325d0-f9cf-11ef-94db-5dd7da63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056010" name="e57325d0-f9cf-11ef-94db-5dd7da6309fd.jpg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803841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47946" name="33071270-f9d0-11ef-8b88-73c1124d536a.jpg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0709086" name="3ca7abf0-f9d0-11ef-a85a-2b05e8b154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170250" name="3ca7abf0-f9d0-11ef-a85a-2b05e8b154b1.jpg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9659330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707725" name="55066150-f9d0-11ef-9acf-6b6bf5b9827b.jpg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6149571" name="591559e0-f9d0-11ef-8b5e-5feb3da0b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810666" name="591559e0-f9d0-11ef-8b5e-5feb3da0b2ed.jpg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Gipsplatte mit Spachtelmasse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0951453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256126" name="62c538d0-f9d4-11ef-89e7-cb65f4eb0f5b.jpg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4774339" name="6a3b5130-f9d4-11ef-8aa7-a5825bdd6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27494" name="6a3b5130-f9d4-11ef-8aa7-a5825bdd6751.jpg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4465040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974100" name="9b89d860-f9d4-11ef-9c3c-01f9b3e0e41d.jp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7017187" name="9f09fe70-f9d4-11ef-ad1d-4dbea9e27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522448" name="9f09fe70-f9d4-11ef-ad1d-4dbea9e27348.jpg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3504355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566461" name="06a854a0-f9d5-11ef-b4bc-03533bdadc49.jpg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1405500" name="1646e570-f9d5-11ef-952f-011cf03a0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745653" name="1646e570-f9d5-11ef-952f-011cf03a0794.jpg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9061702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749459" name="2a20e090-f9d6-11ef-a149-9fe774ab84f2.jpg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315310" name="330b4970-f9d6-11ef-8c5d-871ec1517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888495" name="330b4970-f9d6-11ef-8c5d-871ec1517a9e.jpg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1961814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282941" name="9aabc280-f9d6-11ef-936d-b5c4fcaeca08.jpg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655988" name="9f95b1c0-f9d6-11ef-b6cd-536ca1bb67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607815" name="9f95b1c0-f9d6-11ef-b6cd-536ca1bb67a0.jpg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Rohrummentelung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2119998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885" name="c2b2a5a0-f9d6-11ef-82b2-7b1d3ff89a01.jpg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0937427" name="c6bc1ff0-f9d6-11ef-9a6d-5fbbebbd2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709636" name="c6bc1ff0-f9d6-11ef-9a6d-5fbbebbd2719.jpg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7727738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60881" name="57b6fe30-f9d7-11ef-98ab-f96d4de7d348.jpg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74574381" name="5cfa7f20-f9d7-11ef-93ea-d5f3ae630b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023508" name="5cfa7f20-f9d7-11ef-93ea-d5f3ae630b6b.jpg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Sockelputz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1659676599" name="120e8180-025d-11f0-896d-a7e3a7c782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491104" name="120e8180-025d-11f0-896d-a7e3a7c78205.jpg"/>
                          <pic:cNvPicPr/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2038811826" name="13ddc340-025d-11f0-8333-dfacc0cd13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863766" name="13ddc340-025d-11f0-8333-dfacc0cd1370.jpg"/>
                          <pic:cNvPicPr/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1421063510" name="191b9ee0-025d-11f0-b7dc-5f85a0f9da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922979" name="191b9ee0-025d-11f0-b7dc-5f85a0f9da0d.jpg"/>
                          <pic:cNvPicPr/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1538803318" name="1a9bd640-025d-11f0-b1d7-3fe68b9ff8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221954" name="1a9bd640-025d-11f0-b1d7-3fe68b9ff846.jpg"/>
                          <pic:cNvPicPr/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1880293392" name="1dc7c1d0-025d-11f0-9199-03fdef72a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568342" name="1dc7c1d0-025d-11f0-9199-03fdef72a803.jpg"/>
                          <pic:cNvPicPr/>
                        </pic:nvPicPr>
                        <pic:blipFill>
                          <a:blip r:embed="rId3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716742941" name="1f540720-025d-11f0-91fb-131d7ff97b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385782" name="1f540720-025d-11f0-91fb-131d7ff97b8b.jpg"/>
                          <pic:cNvPicPr/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1494816820" name="226342f0-025d-11f0-b4b7-714177ba8b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1258" name="226342f0-025d-11f0-b4b7-714177ba8bb4.jpg"/>
                          <pic:cNvPicPr/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880012018" name="23cc96f0-025d-11f0-9fd1-b33d58a8a0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46109" name="23cc96f0-025d-11f0-9fd1-b33d58a8a0db.jpg"/>
                          <pic:cNvPicPr/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media/document_image_rId310.jpeg" Type="http://schemas.openxmlformats.org/officeDocument/2006/relationships/image" Id="rId310"/>
    <Relationship Target="media/document_image_rId311.jpeg" Type="http://schemas.openxmlformats.org/officeDocument/2006/relationships/image" Id="rId311"/>
    <Relationship Target="media/document_image_rId312.jpeg" Type="http://schemas.openxmlformats.org/officeDocument/2006/relationships/image" Id="rId312"/>
    <Relationship Target="media/document_image_rId313.jpeg" Type="http://schemas.openxmlformats.org/officeDocument/2006/relationships/image" Id="rId313"/>
    <Relationship Target="media/document_image_rId314.jpeg" Type="http://schemas.openxmlformats.org/officeDocument/2006/relationships/image" Id="rId314"/>
    <Relationship Target="media/document_image_rId315.jpeg" Type="http://schemas.openxmlformats.org/officeDocument/2006/relationships/image" Id="rId315"/>
    <Relationship Target="media/document_image_rId316.jpeg" Type="http://schemas.openxmlformats.org/officeDocument/2006/relationships/image" Id="rId316"/>
    <Relationship Target="media/document_image_rId317.jpeg" Type="http://schemas.openxmlformats.org/officeDocument/2006/relationships/image" Id="rId317"/>
    <Relationship Target="media/document_image_rId318.jpeg" Type="http://schemas.openxmlformats.org/officeDocument/2006/relationships/image" Id="rId318"/>
    <Relationship Target="media/document_image_rId319.jpeg" Type="http://schemas.openxmlformats.org/officeDocument/2006/relationships/image" Id="rId319"/>
    <Relationship Target="media/document_image_rId320.jpeg" Type="http://schemas.openxmlformats.org/officeDocument/2006/relationships/image" Id="rId320"/>
    <Relationship Target="media/document_image_rId321.jpeg" Type="http://schemas.openxmlformats.org/officeDocument/2006/relationships/image" Id="rId321"/>
    <Relationship Target="media/document_image_rId322.jpeg" Type="http://schemas.openxmlformats.org/officeDocument/2006/relationships/image" Id="rId322"/>
    <Relationship Target="media/document_image_rId323.jpeg" Type="http://schemas.openxmlformats.org/officeDocument/2006/relationships/image" Id="rId323"/>
    <Relationship Target="media/document_image_rId324.jpeg" Type="http://schemas.openxmlformats.org/officeDocument/2006/relationships/image" Id="rId324"/>
    <Relationship Target="media/document_image_rId325.jpeg" Type="http://schemas.openxmlformats.org/officeDocument/2006/relationships/image" Id="rId325"/>
    <Relationship Target="media/document_image_rId326.jpeg" Type="http://schemas.openxmlformats.org/officeDocument/2006/relationships/image" Id="rId326"/>
    <Relationship Target="media/document_image_rId327.jpeg" Type="http://schemas.openxmlformats.org/officeDocument/2006/relationships/image" Id="rId327"/>
    <Relationship Target="media/document_image_rId328.jpeg" Type="http://schemas.openxmlformats.org/officeDocument/2006/relationships/image" Id="rId328"/>
    <Relationship Target="media/document_image_rId329.jpeg" Type="http://schemas.openxmlformats.org/officeDocument/2006/relationships/image" Id="rId329"/>
    <Relationship Target="media/document_image_rId330.jpeg" Type="http://schemas.openxmlformats.org/officeDocument/2006/relationships/image" Id="rId330"/>
    <Relationship Target="media/document_image_rId331.jpeg" Type="http://schemas.openxmlformats.org/officeDocument/2006/relationships/image" Id="rId331"/>
    <Relationship Target="media/document_image_rId332.jpeg" Type="http://schemas.openxmlformats.org/officeDocument/2006/relationships/image" Id="rId332"/>
    <Relationship Target="media/document_image_rId333.jpeg" Type="http://schemas.openxmlformats.org/officeDocument/2006/relationships/image" Id="rId333"/>
    <Relationship Target="media/document_image_rId334.jpeg" Type="http://schemas.openxmlformats.org/officeDocument/2006/relationships/image" Id="rId334"/>
    <Relationship Target="media/document_image_rId335.jpeg" Type="http://schemas.openxmlformats.org/officeDocument/2006/relationships/image" Id="rId335"/>
    <Relationship Target="media/document_image_rId336.jpeg" Type="http://schemas.openxmlformats.org/officeDocument/2006/relationships/image" Id="rId336"/>
    <Relationship Target="media/document_image_rId337.jpeg" Type="http://schemas.openxmlformats.org/officeDocument/2006/relationships/image" Id="rId337"/>
    <Relationship Target="media/document_image_rId338.jpeg" Type="http://schemas.openxmlformats.org/officeDocument/2006/relationships/image" Id="rId338"/>
    <Relationship Target="media/document_image_rId339.jpeg" Type="http://schemas.openxmlformats.org/officeDocument/2006/relationships/image" Id="rId339"/>
    <Relationship Target="media/document_image_rId340.jpeg" Type="http://schemas.openxmlformats.org/officeDocument/2006/relationships/image" Id="rId340"/>
    <Relationship Target="media/document_image_rId341.jpeg" Type="http://schemas.openxmlformats.org/officeDocument/2006/relationships/image" Id="rId341"/>
    <Relationship Target="media/document_image_rId342.jpeg" Type="http://schemas.openxmlformats.org/officeDocument/2006/relationships/image" Id="rId342"/>
    <Relationship Target="media/document_image_rId343.jpeg" Type="http://schemas.openxmlformats.org/officeDocument/2006/relationships/image" Id="rId343"/>
    <Relationship Target="media/document_image_rId344.jpeg" Type="http://schemas.openxmlformats.org/officeDocument/2006/relationships/image" Id="rId344"/>
    <Relationship Target="media/document_image_rId345.jpeg" Type="http://schemas.openxmlformats.org/officeDocument/2006/relationships/image" Id="rId345"/>
    <Relationship Target="media/document_image_rId346.jpeg" Type="http://schemas.openxmlformats.org/officeDocument/2006/relationships/image" Id="rId346"/>
    <Relationship Target="media/document_image_rId347.jpeg" Type="http://schemas.openxmlformats.org/officeDocument/2006/relationships/image" Id="rId347"/>
    <Relationship Target="media/document_image_rId348.jpeg" Type="http://schemas.openxmlformats.org/officeDocument/2006/relationships/image" Id="rId348"/>
    <Relationship Target="media/document_image_rId349.jpeg" Type="http://schemas.openxmlformats.org/officeDocument/2006/relationships/image" Id="rId349"/>
    <Relationship Target="footer.xml" Type="http://schemas.openxmlformats.org/officeDocument/2006/relationships/footer" Id="rId3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