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119. 8415 Gräslikon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52792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17781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