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751614" name="39f8a660-fa71-11ef-b9e3-275e1bb6e8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520651" name="39f8a660-fa71-11ef-b9e3-275e1bb6e80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867945" name="41d74490-fa71-11ef-993c-fd082526fb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154027" name="41d74490-fa71-11ef-993c-fd082526fbb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28056" name="92600730-fa71-11ef-948f-bd49b9354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299528" name="92600730-fa71-11ef-948f-bd49b93541f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139713" name="99bbe0d0-fa71-11ef-ab6c-779db18121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507166" name="99bbe0d0-fa71-11ef-ab6c-779db181217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Lose verlegt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752481" name="a789a940-fa71-11ef-9221-bd8b14afd3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437921" name="a789a940-fa71-11ef-9221-bd8b14afd3d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075766" name="ac33f770-fa71-11ef-bcb7-ff3c600763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513706" name="ac33f770-fa71-11ef-bcb7-ff3c600763d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Küche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079344" name="c503e530-fa71-11ef-9136-91614003e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572632" name="c503e530-fa71-11ef-9136-91614003ea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060439" name="cca2e250-fa71-11ef-8572-dd27909472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631956" name="cca2e250-fa71-11ef-8572-dd279094725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 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9960528" name="d04b8280-fa72-11ef-9c8e-69407ccae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940297" name="d04b8280-fa72-11ef-9c8e-69407ccaec0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509493" name="d59f0900-fa72-11ef-99f9-1ba814266e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60591" name="d59f0900-fa72-11ef-99f9-1ba814266e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936926" name="e256cd90-fa72-11ef-ad8c-85cee8dc4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626260" name="e256cd90-fa72-11ef-ad8c-85cee8dc4d1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367974" name="efc3d860-fa72-11ef-ba17-496c616bc1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139959" name="efc3d860-fa72-11ef-ba17-496c616bc1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25825" name="1ac9f1c0-fa73-11ef-98f1-39c4b5a32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961842" name="1ac9f1c0-fa73-11ef-98f1-39c4b5a325a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226230" name="1f0a3380-fa73-11ef-bbdd-a568d080d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346232" name="1f0a3380-fa73-11ef-bbdd-a568d080d6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308576" name="3cd04580-fa73-11ef-b863-b326a20474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852457" name="3cd04580-fa73-11ef-b863-b326a20474c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635563" name="4548b2b0-fa73-11ef-b224-ed4c853d4e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296204" name="4548b2b0-fa73-11ef-b224-ed4c853d4e1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567108" name="632f4500-fa73-11ef-a890-6bf90234ec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286234" name="632f4500-fa73-11ef-a890-6bf90234ece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396660" name="6b92caa0-fa73-11ef-9d99-899798a8f6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651937" name="6b92caa0-fa73-11ef-9d99-899798a8f61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686028" name="82cc60f0-fa73-11ef-ab7e-235b3b1c0c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612728" name="82cc60f0-fa73-11ef-ab7e-235b3b1c0c1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243374" name="881c6500-fa73-11ef-bd87-35740bef18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049176" name="881c6500-fa73-11ef-bd87-35740bef18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667783" name="9f078d30-fa73-11ef-80d6-a5685a68e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348243" name="9f078d30-fa73-11ef-80d6-a5685a68e0e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084242" name="a64c8370-fa73-11ef-9d76-e92a97be75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841962" name="a64c8370-fa73-11ef-9d76-e92a97be751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124978" name="b06e5ae0-fa73-11ef-8e1c-ebec5a22f8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719122" name="b06e5ae0-fa73-11ef-8e1c-ebec5a22f8b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010813" name="b78674c0-fa73-11ef-8da3-7d6e1f567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6325" name="b78674c0-fa73-11ef-8da3-7d6e1f567a0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4993485" name="d2063560-fa73-11ef-9e8a-63e578f698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481535" name="d2063560-fa73-11ef-9e8a-63e578f6989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8905245" name="d6423160-fa73-11ef-b4a8-23b8fbc300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735508" name="d6423160-fa73-11ef-b4a8-23b8fbc300e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324380" name="f0144ce0-fa73-11ef-ace1-732213c9d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212093" name="f0144ce0-fa73-11ef-ace1-732213c9da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662709" name="fd3310a0-fa73-11ef-9f04-e99e024dfe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498301" name="fd3310a0-fa73-11ef-9f04-e99e024dfe5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/ OG 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1651703" name="17733030-fa74-11ef-8d3d-89a5e5b5fd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006740" name="17733030-fa74-11ef-8d3d-89a5e5b5fd8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456270" name="1ca0df30-fa74-11ef-b6fb-53ede3abad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141444" name="1ca0df30-fa74-11ef-b6fb-53ede3abad4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119. 8415 Gräslikon</w:t>
          </w:r>
        </w:p>
        <w:p>
          <w:pPr>
            <w:spacing w:before="0" w:after="0"/>
          </w:pPr>
          <w:r>
            <w:t>197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