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Hanfländerweg 15, 8880 Walenstadt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226740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73715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Michael Holzer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