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021063" name="8c8c4c70-bd21-11ef-9e88-3d479038f4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452310" name="8c8c4c70-bd21-11ef-9e88-3d479038f4f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721569" name="93af14b0-bd21-11ef-8717-779a822c5f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218703" name="93af14b0-bd21-11ef-8717-779a822c5f5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883159" name="b16ec140-bd25-11ef-bf95-7f6aca3148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235604" name="b16ec140-bd25-11ef-bf95-7f6aca31482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041403" name="b8ce1d50-bd25-11ef-98d0-0971a75771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533464" name="b8ce1d50-bd25-11ef-98d0-0971a757719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270163" name="c90fcbf0-bd25-11ef-af84-01d399187c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1346" name="c90fcbf0-bd25-11ef-af84-01d399187cb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3172871" name="d2c15560-bd25-11ef-aae7-bd33f61c6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654075" name="d2c15560-bd25-11ef-aae7-bd33f61c6a3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385477" name="eb1b76e0-bd25-11ef-814c-117dc7df36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839117" name="eb1b76e0-bd25-11ef-814c-117dc7df36c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568399" name="fa49b9b0-bd25-11ef-95c4-7551a4d97e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561399" name="fa49b9b0-bd25-11ef-95c4-7551a4d97e6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723342" name="1283f720-bd26-11ef-b8fb-3fc46e1873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343992" name="1283f720-bd26-11ef-b8fb-3fc46e18736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850968" name="1af51150-bd26-11ef-9f2f-bd86ce121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844265" name="1af51150-bd26-11ef-9f2f-bd86ce121cd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8992251" name="38d2ca00-bd26-11ef-a614-1d21a8b1c4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427915" name="38d2ca00-bd26-11ef-a614-1d21a8b1c49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61064" name="7308d3e0-bd26-11ef-9a45-43ec9b7352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655487" name="7308d3e0-bd26-11ef-9a45-43ec9b73521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891504" name="c4ccae90-bd26-11ef-8072-cb4cbad21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690394" name="c4ccae90-bd26-11ef-8072-cb4cbad2161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728993" name="c99c5f10-bd26-11ef-9a1c-47651bcab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356117" name="c99c5f10-bd26-11ef-9a1c-47651bcab2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/ Lavabo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6626368" name="de7919a0-bd26-11ef-8c5f-eda65dd1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319664" name="de7919a0-bd26-11ef-8c5f-eda65dd1221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679915" name="e6116000-bd26-11ef-887e-f10de9ded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637742" name="e6116000-bd26-11ef-887e-f10de9ded6e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241887" name="02e21580-bd27-11ef-bafd-81de9e7d6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475737" name="02e21580-bd27-11ef-bafd-81de9e7d682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058864" name="0a93fe60-bd27-11ef-9676-35c7e70dca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355152" name="0a93fe60-bd27-11ef-9676-35c7e70dcae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387567" name="170c48f0-bd27-11ef-bb56-e30266744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431753" name="170c48f0-bd27-11ef-bb56-e3026674496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295073" name="46d122e0-bd27-11ef-9ef6-e5a091f05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875644" name="46d122e0-bd27-11ef-9ef6-e5a091f05f0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550198" name="5a60eb10-bd27-11ef-9836-b35bd184c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394796" name="5a60eb10-bd27-11ef-9836-b35bd184cc5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554454" name="6194a340-bd27-11ef-a9be-2b2522fd81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02728" name="6194a340-bd27-11ef-a9be-2b2522fd81c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569009" name="6fa40890-bd27-11ef-a96c-2b7633a98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284043" name="6fa40890-bd27-11ef-a96c-2b7633a98d3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746867" name="750fd200-bd27-11ef-85be-97df6cb61f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925915" name="750fd200-bd27-11ef-85be-97df6cb61f9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548289" name="e4851de0-bd2a-11ef-b923-d994c7356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526872" name="e4851de0-bd2a-11ef-b923-d994c735623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100198" name="e9cf0770-bd2a-11ef-a1b7-3d346fbd5e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350469" name="e9cf0770-bd2a-11ef-a1b7-3d346fbd5ec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778628" name="fbb0aa70-bd2a-11ef-a0e3-6db521832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859798" name="fbb0aa70-bd2a-11ef-a0e3-6db5218323d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233484" name="09196f80-bd2b-11ef-acb9-1109c7352b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362808" name="09196f80-bd2b-11ef-acb9-1109c7352b3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750783" name="1d2ff3e0-bd2b-11ef-ac42-59a698acc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312167" name="1d2ff3e0-bd2b-11ef-ac42-59a698acc2e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984627" name="27c0b9c0-bd2b-11ef-a66d-dfb9257bd7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793767" name="27c0b9c0-bd2b-11ef-a66d-dfb9257bd7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484791" name="48618a10-bd2b-11ef-a423-dd4ffc5d00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178739" name="48618a10-bd2b-11ef-a423-dd4ffc5d007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384634" name="4f084480-bd2b-11ef-a593-d7c7cfd864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314874" name="4f084480-bd2b-11ef-a593-d7c7cfd8649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766367" name="62ad4260-bd2b-11ef-8fdb-d95fc39275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495794" name="62ad4260-bd2b-11ef-8fdb-d95fc392757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8059669" name="66d89c90-bd2b-11ef-8bb8-2d00d8d9b1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046443" name="66d89c90-bd2b-11ef-8bb8-2d00d8d9b1b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205163" name="8e132f00-bd2b-11ef-bca3-977cf01865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089111" name="8e132f00-bd2b-11ef-bca3-977cf01865a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635821" name="91cc6670-bd2b-11ef-bb1f-9b466e0f66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070528" name="91cc6670-bd2b-11ef-bb1f-9b466e0f66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8032259" name="b8de6240-bd2b-11ef-ae01-99eebc6f5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827930" name="b8de6240-bd2b-11ef-ae01-99eebc6f51f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363300" name="c8d488f0-bd2b-11ef-aadb-cde6e1962e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551397" name="c8d488f0-bd2b-11ef-aadb-cde6e1962e4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6107987" name="326bf000-bd2c-11ef-ab17-335db3bab1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788384" name="326bf000-bd2c-11ef-ab17-335db3bab1f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945654" name="377f3930-bd2c-11ef-bb71-ff0cca049d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293733" name="377f3930-bd2c-11ef-bb71-ff0cca049da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Hanfländerweg 15, 8880 Walenstadt</w:t>
          </w:r>
        </w:p>
        <w:p>
          <w:pPr>
            <w:spacing w:before="0" w:after="0"/>
          </w:pPr>
          <w:r>
            <w:t>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