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Trimmis</w:t>
          </w:r>
        </w:p>
        <w:p>
          <w:pPr>
            <w:spacing w:before="0" w:after="0"/>
          </w:pPr>
          <w:r>
            <w:t>203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