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Wohnzimmer 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Kaminbank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693049796" name="e9e29b30-ff30-11ef-8fdf-ed37f30c394f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25123453" name="e9e29b30-ff30-11ef-8fdf-ed37f30c394f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661368735" name="f3146d50-ff30-11ef-8c6c-c5afe9e617d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1261477" name="f3146d50-ff30-11ef-8c6c-c5afe9e617d4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Wohnzimmer 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Fliesenkleber und Verpuz</w:t>
            </w:r>
          </w:p>
          <w:p>
            <w:pPr>
              <w:spacing w:before="0" w:after="0"/>
            </w:pPr>
            <w:r>
              <w:t>Sockel / 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719111497" name="10ce7160-ff31-11ef-98e1-15dfc29debf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4628036" name="10ce7160-ff31-11ef-98e1-15dfc29debfd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735921400" name="14fe8680-ff31-11ef-8193-dfac2de1e4b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43398366" name="14fe8680-ff31-11ef-8193-dfac2de1e4b1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Wohnzimmer 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Boden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03056821" name="2f8a06f0-ff31-11ef-b1c9-c320139eea2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54602244" name="2f8a06f0-ff31-11ef-b1c9-c320139eea29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493865488" name="361ec000-ff31-11ef-b67d-45e3685de9e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51679555" name="361ec000-ff31-11ef-b67d-45e3685de9e1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Küche/Esszimmer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Boden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508910851" name="47b04730-ff31-11ef-b8e1-31d25371dc3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35051654" name="47b04730-ff31-11ef-b8e1-31d25371dc35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105508109" name="5a3d1e50-ff31-11ef-a0fa-efc47e7304b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52132465" name="5a3d1e50-ff31-11ef-a0fa-efc47e7304b2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Spense</w:t>
            </w:r>
          </w:p>
          <w:p>
            <w:pPr>
              <w:spacing w:before="0" w:after="0"/>
            </w:pPr>
            <w:r>
              <w:t>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Novilon mit Kartonrücken</w:t>
            </w:r>
          </w:p>
          <w:p>
            <w:pPr>
              <w:spacing w:before="0" w:after="0"/>
            </w:pPr>
            <w:r>
              <w:t/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2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Trimmis</w:t>
          </w:r>
        </w:p>
        <w:p>
          <w:pPr>
            <w:spacing w:before="0" w:after="0"/>
          </w:pPr>
          <w:r>
            <w:t>203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footer.xml" Type="http://schemas.openxmlformats.org/officeDocument/2006/relationships/footer" Id="rId12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