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Sicherungskasten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bleihaltige 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bleihaltig: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Bauschaum</w:t>
            </w:r>
          </w:p>
          <w:p>
            <w:pPr>
              <w:spacing w:before="0" w:after="0" w:line="240" w:lineRule="auto"/>
            </w:pPr>
            <w:r>
              <w:t>diverse Anwendungen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CP: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Fensterleibungen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Wandaufbau</w:t>
            </w:r>
          </w:p>
          <w:p>
            <w:pPr>
              <w:spacing w:before="0" w:after="0" w:line="240" w:lineRule="auto"/>
            </w:pPr>
            <w:r>
              <w:t>Zimmerwände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Deckenaufbau</w:t>
            </w:r>
          </w:p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Sockelplatten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diverse Anwendungen Möglichkeit 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 und Verkleidung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Bockenweg 51, 8810 Horgen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