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Bockenweg 51,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527890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773895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