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7543007" name="24cf90b0-fe7b-11ef-9363-557c3e2717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1774432" name="24cf90b0-fe7b-11ef-9363-557c3e2717f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2256377" name="27228160-fe7b-11ef-8329-5914450474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1566820" name="27228160-fe7b-11ef-8329-5914450474e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2710088" name="7cc6ae10-fe7c-11ef-8b6c-9bb8e86875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8800661" name="7cc6ae10-fe7c-11ef-8b6c-9bb8e86875f6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7639853" name="833b5c00-fe7c-11ef-9c0c-a3f8eda663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8875504" name="833b5c00-fe7c-11ef-9c0c-a3f8eda6630f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</w:t>
            </w:r>
          </w:p>
          <w:p>
            <w:pPr>
              <w:spacing w:before="0" w:after="0"/>
            </w:pPr>
            <w:r>
              <w:t>alle Stockwerke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0191034" name="9e03a1e0-fe7d-11ef-b882-5b11163dcf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8353666" name="9e03a1e0-fe7d-11ef-b882-5b11163dcf4f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7043913" name="a35d1bd0-fe7d-11ef-9906-8b92b90fc4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0901834" name="a35d1bd0-fe7d-11ef-9906-8b92b90fc4d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Leibungen</w:t>
            </w:r>
          </w:p>
          <w:p>
            <w:pPr>
              <w:spacing w:before="0" w:after="0"/>
            </w:pPr>
            <w:r>
              <w:t>OG/EG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Fensterleibungen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3833309" name="4ad305e0-fe7f-11ef-8d7c-8fb6729f4d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6969295" name="4ad305e0-fe7f-11ef-8d7c-8fb6729f4d5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5379162" name="50a30f60-fe7f-11ef-98c8-c74636a20c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5141" name="50a30f60-fe7f-11ef-98c8-c74636a20ca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3349657" name="1f791fd0-fe82-11ef-896c-17e8a3a651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9853383" name="1f791fd0-fe82-11ef-896c-17e8a3a6511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9624848" name="27c43b70-fe82-11ef-a24c-a1e72b18fb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5805907" name="27c43b70-fe82-11ef-a24c-a1e72b18fb37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0820199" name="c28ae1e0-fe82-11ef-8cf1-fdf5cabcd8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3100348" name="c28ae1e0-fe82-11ef-8cf1-fdf5cabcd843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5180003" name="ceaf4010-fe82-11ef-a657-09b4bb76fa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7229316" name="ceaf4010-fe82-11ef-a657-09b4bb76fac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Sockelplatten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0507333" name="14772c20-fe83-11ef-8842-a1d33e05a3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2845336" name="14772c20-fe83-11ef-8842-a1d33e05a35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4694864" name="1b9ab7b0-fe83-11ef-ac8e-59c5359e39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7574557" name="1b9ab7b0-fe83-11ef-ac8e-59c5359e39d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6594755" name="3b676f20-fe83-11ef-a0c4-d7d6561be0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1068674" name="3b676f20-fe83-11ef-a0c4-d7d6561be060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6466753" name="45e80860-fe83-11ef-924b-5162c42714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1017937" name="45e80860-fe83-11ef-924b-5162c42714f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0581307" name="5ae2ab30-fe83-11ef-a002-59278162e1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5693737" name="5ae2ab30-fe83-11ef-a002-59278162e17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333579" name="69868850-fe83-11ef-b03f-57bb8a0b08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3817887" name="69868850-fe83-11ef-b03f-57bb8a0b080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Toilette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Vinyl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0549278" name="d4e6a170-fe83-11ef-b39b-17bd6972cd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5738160" name="d4e6a170-fe83-11ef-b39b-17bd6972cd2d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2708881" name="ec3175d0-fe83-11ef-a53a-dfc805635d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3205063" name="ec3175d0-fe83-11ef-a53a-dfc805635de3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Bockenweg 51, 8810 Horgen</w:t>
          </w:r>
        </w:p>
        <w:p>
          <w:pPr>
            <w:spacing w:before="0" w:after="0"/>
          </w:pPr>
          <w:r>
            <w:t/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