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Elektroistallation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Kunststoff </w:t>
            </w:r>
          </w:p>
          <w:p>
            <w:pPr>
              <w:spacing w:before="0" w:after="0" w:line="240" w:lineRule="auto"/>
            </w:pPr>
            <w:r>
              <w:t>Abwasserleitung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Deckenberkleidung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Herd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Deckenverkleidung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Altschwand 860, 8735 Rüeterswil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