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Altschwand 860, 8735 Rüeterswil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5382923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390733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