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Altschwand 860, 8735 Rüeterswil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