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180204" name="9433e320-001f-11f0-ae2f-5b4be5547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544503" name="9433e320-001f-11f0-ae2f-5b4be5547b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280998" name="9b990b90-001f-11f0-a8fa-698b3bdff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443922" name="9b990b90-001f-11f0-a8fa-698b3bdffce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775413" name="0a0182b0-0020-11f0-ac07-350b66fc0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584455" name="0a0182b0-0020-11f0-ac07-350b66fc010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658652" name="10185930-0020-11f0-a1d4-41c72ce6b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33190" name="10185930-0020-11f0-a1d4-41c72ce6b1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63594" name="53c53800-0021-11f0-bfdd-31caa531c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515115" name="53c53800-0021-11f0-bfdd-31caa531cf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02277" name="5bbe6310-0021-11f0-8365-ef8ab1fad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72552" name="5bbe6310-0021-11f0-8365-ef8ab1faddf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584133" name="6ecd3b70-0021-11f0-854f-d762d51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450086" name="6ecd3b70-0021-11f0-854f-d762d5179d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271559" name="739f35e0-0021-11f0-a8b7-01e9247e9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128239" name="739f35e0-0021-11f0-a8b7-01e9247e945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581263" name="89a9e920-0021-11f0-8b86-9fd6599df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00945" name="89a9e920-0021-11f0-8b86-9fd6599df40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316154" name="8e7999a0-0021-11f0-bee8-cf3673723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931138" name="8e7999a0-0021-11f0-bee8-cf36737230f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577076" name="9aa85810-0021-11f0-96fe-0b9a9076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514395" name="9aa85810-0021-11f0-96fe-0b9a90763c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443151" name="a1624c60-0021-11f0-b0f0-2d9ce47e28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786615" name="a1624c60-0021-11f0-b0f0-2d9ce47e282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391247" name="0f1cac60-0026-11f0-aa3e-03c22a8fa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086235" name="0f1cac60-0026-11f0-aa3e-03c22a8fa73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229390" name="173398a0-0026-11f0-a625-83d68034c9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569574" name="173398a0-0026-11f0-a625-83d68034c99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397156" name="27d875e0-0026-11f0-b729-73d31769b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165044" name="27d875e0-0026-11f0-b729-73d31769b5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729975" name="5c43cd70-0026-11f0-80d1-237394c6d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448042" name="5c43cd70-0026-11f0-80d1-237394c6d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422668" name="6abb1c50-0026-11f0-aad1-219db9cb97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120451" name="6abb1c50-0026-11f0-aad1-219db9cb97e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269642" name="8625b220-0026-11f0-adda-bf23b3f588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811380" name="8625b220-0026-11f0-adda-bf23b3f5884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79915" name="97503a20-0026-11f0-8af5-ff655292b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58120" name="97503a20-0026-11f0-8af5-ff655292bf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503203" name="9a54c790-0026-11f0-af30-65fa55569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422219" name="9a54c790-0026-11f0-af30-65fa55569e3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60573" name="afd2f240-0026-11f0-ac24-e1a2692b7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060815" name="afd2f240-0026-11f0-ac24-e1a2692b7f3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805629" name="b7a0c790-0026-11f0-8c8c-1d000e907a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648676" name="b7a0c790-0026-11f0-8c8c-1d000e907a9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274543" name="cbe560d0-0026-11f0-a060-a386a7ceef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003994" name="cbe560d0-0026-11f0-a060-a386a7ceef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580247" name="d25309e0-0026-11f0-bdf6-5bd671acb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895833" name="d25309e0-0026-11f0-bdf6-5bd671acb97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926859" name="e225a300-0026-11f0-b303-35da87c84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90413" name="e225a300-0026-11f0-b303-35da87c84a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207283" name="e6c4cda0-0026-11f0-914c-dd2c7fbc41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431945" name="e6c4cda0-0026-11f0-914c-dd2c7fbc416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299371" name="0a52d2d0-0027-11f0-8bd5-81828a792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831253" name="0a52d2d0-0027-11f0-8bd5-81828a79205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568379" name="0e9fe5d0-0027-11f0-a23c-f958857f8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345805" name="0e9fe5d0-0027-11f0-a23c-f958857f80e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01166" name="49673330-0027-11f0-97bf-53a3d3ca8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29397" name="49673330-0027-11f0-97bf-53a3d3ca86e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481535" name="551bdfa0-0027-11f0-9622-533a80e34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118290" name="551bdfa0-0027-11f0-9622-533a80e345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008808" name="7c9305e0-0027-11f0-bf8f-85768e1c5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61999" name="7c9305e0-0027-11f0-bf8f-85768e1c552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484249" name="837c4790-0027-11f0-9eaf-919711ee0f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2200" name="837c4790-0027-11f0-9eaf-919711ee0fc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