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039661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716213" name="1a6c48f0-f5b3-11ef-9a66-dfe6b602b5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022290" name="21eac5c0-f5b3-11ef-b866-ddbd9f303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97631" name="21eac5c0-f5b3-11ef-b866-ddbd9f303f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815184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2260" name="93764ed0-f5b3-11ef-ba03-4fb1a2e7333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9568307" name="975d4d00-f5b3-11ef-a802-f7fa40e3e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91159" name="975d4d00-f5b3-11ef-a802-f7fa40e3ee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433026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595549" name="c473f6e0-f5b3-11ef-a77a-d1e71a2f1b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474560" name="cb8fe150-f5b3-11ef-be65-c723d1935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53334" name="cb8fe150-f5b3-11ef-be65-c723d1935e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023770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908586" name="271b3e70-f5b4-11ef-8009-1995065c66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149771" name="2becc3b0-f5b4-11ef-93cd-6792dbb28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959375" name="2becc3b0-f5b4-11ef-93cd-6792dbb28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306858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945940" name="40793b60-f5b4-11ef-9865-07db878005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746495" name="509e6150-f5b4-11ef-948f-d572efe76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429135" name="509e6150-f5b4-11ef-948f-d572efe760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512513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201182" name="80ae4e00-f5b4-11ef-80f0-61f006fc9f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81581" name="85192230-f5b4-11ef-9377-03a4dc3b63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830182" name="85192230-f5b4-11ef-9377-03a4dc3b63d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991946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758110" name="a8c62110-f5b4-11ef-a8a3-85b4de070dc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878725" name="af4640b0-f5b4-11ef-b8f8-673d7c846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30288" name="af4640b0-f5b4-11ef-b8f8-673d7c846df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124498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150552" name="cc0f06f0-f5b4-11ef-9154-f538d2a058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869154" name="d46ac460-f5b4-11ef-995e-a3669a984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36799" name="d46ac460-f5b4-11ef-995e-a3669a984be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354215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2568" name="13bfb030-f5b5-11ef-a59b-d3dc800556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9308" name="1c6ee4d0-f5b5-11ef-b0e8-0d505ab3c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108839" name="1c6ee4d0-f5b5-11ef-b0e8-0d505ab3ce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076507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74860" name="40972e30-f5b5-11ef-95aa-a730f32295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491393" name="493dd750-f5b5-11ef-8e77-0bb90ae86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23781" name="493dd750-f5b5-11ef-8e77-0bb90ae864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548712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946332" name="a7d9a8c0-f5b5-11ef-89d9-918b5a0f00f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525757" name="bbcffaf0-f5b5-11ef-8c7f-2b76a1b516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30253" name="bbcffaf0-f5b5-11ef-8c7f-2b76a1b516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807405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684551" name="08becdf0-f5b6-11ef-9863-e598d8ba92e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550005" name="0ea608f0-f5b6-11ef-8481-5722ea3955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506447" name="0ea608f0-f5b6-11ef-8481-5722ea39557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9488087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547515" name="2f1e1b90-f5b6-11ef-ba72-2f317f88c5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275668" name="60bbd430-f5b6-11ef-9520-67170244a6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858436" name="60bbd430-f5b6-11ef-9520-67170244a6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894363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19504" name="3cd27320-f5b7-11ef-9d41-8bba22b4fb8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279101" name="4712a800-f5b7-11ef-acad-9102f5772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120219" name="4712a800-f5b7-11ef-acad-9102f5772c0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650271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185026" name="219fdd40-f5b7-11ef-9eaa-09c3b66d79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290303" name="26356af0-f5b7-11ef-b6a8-b535d7f85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5195" name="26356af0-f5b7-11ef-b6a8-b535d7f85c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207224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29962" name="7138e8b0-f5b7-11ef-b7ae-a508a6b181a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969446" name="74110ef0-f5b7-11ef-b057-9f228c666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565716" name="74110ef0-f5b7-11ef-b057-9f228c666d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337230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539608" name="b2d92410-f5b7-11ef-ae3d-3f2c009519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650030" name="b8c7b210-f5b7-11ef-96c6-5f0deb7163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245606" name="b8c7b210-f5b7-11ef-96c6-5f0deb7163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395932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754318" name="c6f5ea00-f5b7-11ef-82a3-e1093208a8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322067" name="cbe83db0-f5b7-11ef-8601-7b1a475397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42285" name="cbe83db0-f5b7-11ef-8601-7b1a475397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1664212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871772" name="e313ca40-f5b7-11ef-8461-a98df06b511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960836" name="f7845580-f5b7-11ef-b98d-0d7911319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874952" name="f7845580-f5b7-11ef-b98d-0d7911319d0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90496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26067" name="ac7b6410-f5b8-11ef-81b3-1960d5898f9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323893" name="b116be20-f5b8-11ef-8446-87eb11f0fb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511364" name="b116be20-f5b8-11ef-8446-87eb11f0fb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136450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966952" name="3e9c72d0-f5b9-11ef-a3dd-3123b6ddbc4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9751188" name="571c44c0-f5b9-11ef-9945-f9fcb22123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699562" name="571c44c0-f5b9-11ef-9945-f9fcb22123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426204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61288" name="afddfa90-f5b9-11ef-a0c0-d94deacf0bf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292947" name="b2ab4b60-f5b9-11ef-8bca-990e69a1a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54050" name="b2ab4b60-f5b9-11ef-8bca-990e69a1ac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855884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157266" name="0ca46fc0-f5ba-11ef-b9e6-5d13de217ca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265380" name="013cf8f0-f5ba-11ef-9add-374ea1b5e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23971" name="013cf8f0-f5ba-11ef-9add-374ea1b5ee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41487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894326" name="66d5bb20-f5ba-11ef-8846-21a56bb4750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992259" name="6c773a90-f5ba-11ef-ac08-7381d0b806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060728" name="6c773a90-f5ba-11ef-ac08-7381d0b8069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977159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309416" name="256ac090-f5ba-11ef-aab6-bd860e3198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828781" name="2bd7cd60-f5ba-11ef-a232-89522e4d0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03696" name="2bd7cd60-f5ba-11ef-a232-89522e4d01c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838263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419456" name="d3e18870-f5ba-11ef-bc8e-01659e6082a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6693678" name="dc52f0c0-f5ba-11ef-a096-03bf0d2028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627745" name="dc52f0c0-f5ba-11ef-a096-03bf0d20284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235819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303281" name="ef0e51f0-f5ba-11ef-b333-710c4abe671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563864" name="05da0b40-f5bb-11ef-b690-4171e868d8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032218" name="05da0b40-f5bb-11ef-b690-4171e868d84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04596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963" name="17293240-f5bb-11ef-8869-4d77e77f09a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869199" name="1bad81e0-f5bb-11ef-9753-81752fdbba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621796" name="1bad81e0-f5bb-11ef-9753-81752fdbbab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169489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589680" name="2f132cd0-f5bb-11ef-abef-7524384d333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972418" name="3391b010-f5bb-11ef-b8a4-c3119b307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54901" name="3391b010-f5bb-11ef-b8a4-c3119b3073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763753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056504" name="86cd0f90-f5bb-11ef-9d29-c96bb5055db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256308" name="8b7d7840-f5bb-11ef-99fa-81cf1dbb8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27697" name="8b7d7840-f5bb-11ef-99fa-81cf1dbb8d9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397813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132514" name="8da5ba00-f5bc-11ef-aa6a-8f945be44c6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0269560" name="9ab5fed0-f5bc-11ef-9493-91452adac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398652" name="9ab5fed0-f5bc-11ef-9493-91452adac3e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961243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357295" name="c2ea5a90-f5bc-11ef-bf47-198fc056af9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0123451" name="31141b00-f5bd-11ef-b5a8-39c4902a7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358561" name="31141b00-f5bd-11ef-b5a8-39c4902a784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0822708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552828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688059" name="69cd21d0-f5bd-11ef-9293-87d51d5e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521176" name="69cd21d0-f5bd-11ef-9293-87d51d5e76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856079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254484" name="84f22320-f5bd-11ef-aee6-2b1050efe6b9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0684822" name="8977ab40-f5bd-11ef-b100-8dc1b73d2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190967" name="8977ab40-f5bd-11ef-b100-8dc1b73d242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Radiatornische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380431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646767" name="98d768e0-f5be-11ef-94c0-43a5499c017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78909" name="9f194700-f5be-11ef-ab2b-1bfb46c40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248824" name="9f194700-f5be-11ef-ab2b-1bfb46c408b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717231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59052" name="56bb0330-f5bf-11ef-a9ae-259b99276e8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721671" name="5fc4b3e0-f5bf-11ef-a13b-fb151392d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17987" name="5fc4b3e0-f5bf-11ef-a13b-fb151392dd6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308390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559782" name="7833bcf0-f5bf-11ef-a05a-9f7dcde2aad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245090" name="7d7716d0-f5bf-11ef-8a6d-fba6fa9b96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06904" name="7d7716d0-f5bf-11ef-8a6d-fba6fa9b962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03302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260822" name="d6e49d00-f5bf-11ef-9da6-d1fa090d1f1c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513828" name="dd622490-f5bf-11ef-9898-f9e0b25e5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90491" name="dd622490-f5bf-11ef-9898-f9e0b25e508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095870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14852" name="f0c0a390-f5bf-11ef-bea9-3f28ceabe17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632255" name="fde95260-f5bf-11ef-9d7f-8366e8b0f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154492" name="fde95260-f5bf-11ef-9d7f-8366e8b0f8e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1822303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696907" name="2abffb20-f5c2-11ef-9f2e-4bd3b7bc23d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7994515" name="43718b70-f5c2-11ef-a4a7-53dc545ff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512513" name="43718b70-f5c2-11ef-a4a7-53dc545ff07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356795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777065" name="69faa830-f5c2-11ef-b5a2-45dca5ea340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026910" name="7050f8b0-f5c2-11ef-929e-c1ca3284b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02995" name="7050f8b0-f5c2-11ef-929e-c1ca3284b69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082377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830431" name="850b8540-f5c2-11ef-ad71-b96b0e9d333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312655" name="8a8112b0-f5c2-11ef-9b18-6db752fad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13506" name="8a8112b0-f5c2-11ef-9b18-6db752fadb6c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Treppe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806437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999403" name="b15234f0-f5c2-11ef-8332-2dc1c619749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557432" name="b5fcaa30-f5c2-11ef-a5f1-0d0de49d93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207446" name="b5fcaa30-f5c2-11ef-a5f1-0d0de49d9380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05077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19296" name="8acd6880-f5c3-11ef-9621-b519d74503f0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680033" name="92f01490-f5c3-11ef-a8dd-f33fe07b8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864371" name="92f01490-f5c3-11ef-a8dd-f33fe07b89e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865703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338271" name="4a2c5830-f5c4-11ef-9e4e-49c66693b96f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7348536" name="4d4f6a20-f5c4-11ef-888e-c717de44c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587591" name="4d4f6a20-f5c4-11ef-888e-c717de44c6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124342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208244" name="a52e8820-f5c4-11ef-a9c1-49afe1da4ea1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170790" name="ad09f200-f5c4-11ef-8de1-0b8b44ce8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55220" name="ad09f200-f5c4-11ef-8de1-0b8b44ce88cc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941323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504207" name="c6d9eaa0-f5c4-11ef-9d2a-8b6caf26443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376894" name="cfb00830-f5c4-11ef-9ae4-83e91fbe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987381" name="cfb00830-f5c4-11ef-9ae4-83e91fbe667f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770591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250717" name="e2278290-f5c4-11ef-9ff7-35b647b9b87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3528335" name="e6fa6760-f5c4-11ef-94f9-b1650a29c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061902" name="e6fa6760-f5c4-11ef-94f9-b1650a29c2f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084415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507202" name="08ed8140-f5c5-11ef-88b4-45d00b58b4b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715865" name="0e5f8c40-f5c5-11ef-9950-fb63a283b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529044" name="0e5f8c40-f5c5-11ef-9950-fb63a283b77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407688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705333" name="886a8760-f5c5-11ef-9436-d57a2184471d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304220" name="8d19dea0-f5c5-11ef-9f3e-31b22f0d7b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958934" name="8d19dea0-f5c5-11ef-9f3e-31b22f0d7b3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083282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227257" name="9a4106d0-f5c5-11ef-9b2e-b704f2fd06d5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590411" name="a01a1100-f5c5-11ef-9f59-8b8235257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155943" name="a01a1100-f5c5-11ef-9f59-8b823525746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534505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401140" name="ee52f030-f5c5-11ef-9604-276cbda89ec1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709856" name="f274d480-f5c5-11ef-ac5c-5f339e546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961545" name="f274d480-f5c5-11ef-ac5c-5f339e5460e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372598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83149" name="0aa3c750-f5c6-11ef-88e8-43f0a3d4822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666505" name="14269fa0-f5c6-11ef-aeea-7713434904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167864" name="14269fa0-f5c6-11ef-aeea-7713434904f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587581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17895" name="21174e80-f5c6-11ef-81f2-1901ff85e36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271104" name="2de2e930-f5c6-11ef-bb56-9b9d0187ff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06032" name="2de2e930-f5c6-11ef-bb56-9b9d0187ffa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643392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83220" name="4244f580-f5c6-11ef-b109-ed7bfa546689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355832" name="4e7f73c0-f5c6-11ef-9280-0d3cdd8756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07675" name="4e7f73c0-f5c6-11ef-9280-0d3cdd875637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133952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693304" name="f65e5070-f5d5-11ef-bd1c-094018fd69e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1336627" name="fedc3be0-f5d5-11ef-9029-a7976f09c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509243" name="fedc3be0-f5d5-11ef-9029-a7976f09cada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265571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78588" name="201d6ae0-f5d6-11ef-866f-636211f483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752049" name="297143f0-f5d6-11ef-b45f-6fcb58f2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669297" name="297143f0-f5d6-11ef-b45f-6fcb58f26be5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403633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33130" name="4fda0770-f5d6-11ef-a216-077c7e4199f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083842" name="7ca661e0-f5d6-11ef-8e20-c97140581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483591" name="7ca661e0-f5d6-11ef-8e20-c97140581126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253176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85868" name="ae742b30-f5d6-11ef-9c1d-5bc48d17079d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617981" name="31375ba0-f5d7-11ef-a719-5d15950fa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055584" name="31375ba0-f5d7-11ef-a719-5d15950fac6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449168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325468" name="9dbb65e0-f5d8-11ef-b214-45f7800cade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466249" name="a59ebf00-f5d8-11ef-a14d-819fdfc5c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873114" name="a59ebf00-f5d8-11ef-a14d-819fdfc5c927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369273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4167" name="f4869b80-f5db-11ef-acbd-57caad7ee54d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1085656" name="ff0c16c0-f5db-11ef-b98d-4bf58f90b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828573" name="ff0c16c0-f5db-11ef-b98d-4bf58f90bf4a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150304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398659" name="5bf41db0-f5dc-11ef-8de8-13cc404f967d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545908" name="61d73a00-f5dc-11ef-a903-fbcc82d0a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71075" name="61d73a00-f5dc-11ef-a903-fbcc82d0a6dd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094465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695977" name="8d9dbd30-f5dc-11ef-920c-d9f35c150cb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653809" name="955d61b0-f5dc-11ef-a5bb-7faf50ed2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436452" name="955d61b0-f5dc-11ef-a5bb-7faf50ed29a0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712038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421617" name="e0b763e0-f5dc-11ef-aa8e-f125fe6d1b67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03330" name="07001c40-f5dd-11ef-8cc2-3383f047d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372156" name="07001c40-f5dd-11ef-8cc2-3383f047d77a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714957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51210" name="2d4eef20-f5dd-11ef-b794-8d06bd0098e1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116392" name="3ba08d90-f5dd-11ef-aee4-f7faaa0d3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18907" name="3ba08d90-f5dd-11ef-aee4-f7faaa0d37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45415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039442" name="618e54b0-f5dd-11ef-8676-3f9358cd920b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103941" name="ce56fe80-f5dd-11ef-ad8b-437b4a99e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33930" name="ce56fe80-f5dd-11ef-ad8b-437b4a99e5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297853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336280" name="1263a600-f5de-11ef-9f9b-430c608494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607439" name="18656de0-f5de-11ef-b07d-cf0bdd6af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890037" name="18656de0-f5de-11ef-b07d-cf0bdd6af577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99533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03371" name="564fa620-f5de-11ef-9421-bb360696ae3f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660832" name="5d0554b0-f5de-11ef-b400-13cac851cd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481817" name="5d0554b0-f5de-11ef-b400-13cac851cdc0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Sitzbank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682067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586783" name="809b7030-f5de-11ef-834c-2705896e579f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279657" name="86ea6db0-f5de-11ef-b564-41e953177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500459" name="86ea6db0-f5de-11ef-b564-41e9531778ec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2418883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840668" name="a950c650-f5df-11ef-81ec-853a246db4a0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311111" name="b713b950-f5df-11ef-99da-17020c226f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556418" name="b713b950-f5df-11ef-99da-17020c226f67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790194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96866" name="d3306110-f5df-11ef-96c9-7d35e71e278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3492334" name="d8d4c6b0-f5df-11ef-a398-1df951039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37218" name="d8d4c6b0-f5df-11ef-a398-1df95103956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444468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20797" name="613753b0-f5e0-11ef-b8ae-7578fceb94d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203330" name="65765cf0-f5e0-11ef-88b1-1780f8746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741126" name="65765cf0-f5e0-11ef-88b1-1780f8746e86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312095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967712" name="8f9ee790-f5e0-11ef-8257-b1f8461099b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018180" name="94b6c4a0-f5e0-11ef-8164-b1df7731a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05801" name="94b6c4a0-f5e0-11ef-8164-b1df7731a9ad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315343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56993" name="a2be61c0-f5e0-11ef-abd3-d54abc35ae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3391913" name="a728c0c0-f5e0-11ef-a894-6319b374e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576049" name="a728c0c0-f5e0-11ef-a894-6319b374e235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365700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234834" name="c53ec780-f5e0-11ef-826a-af6fc623a40c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106887" name="cb214790-f5e0-11ef-9096-c9d95dd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942361" name="cb214790-f5e0-11ef-9096-c9d95ddb24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934181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001847" name="f7c95120-f5e0-11ef-ab69-674a09dc821d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80232" name="0d69a9d0-f5e1-11ef-b398-1f52481eb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740666" name="0d69a9d0-f5e1-11ef-b398-1f52481eb7f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Cushion-Vinyl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700199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12457" name="62007aa0-f5e1-11ef-a38f-75fd49e4a126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1218817" name="6d4ec420-f5e1-11ef-a04a-a358a7448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667605" name="6d4ec420-f5e1-11ef-a04a-a358a74480e7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49449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671942" name="fbf8d490-f5e1-11ef-948a-e9f3a901cb4f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517309" name="12b46140-f5e2-11ef-9492-efa0645632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530239" name="12b46140-f5e2-11ef-9492-efa064563266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299127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07634" name="3f2bbde0-f5e2-11ef-acb2-bd4814847300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951666" name="4ca4af90-f5e2-11ef-9328-9ff11b1a7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01001" name="4ca4af90-f5e2-11ef-9328-9ff11b1a7ec0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Brandschutzplatte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477070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721486" name="67d9b670-f5e2-11ef-8f63-419215019224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441717" name="703d3c10-f5e2-11ef-bc0d-97aa9824b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48459" name="703d3c10-f5e2-11ef-bc0d-97aa9824bf99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127295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533363" name="96b0fc10-f5e2-11ef-af1a-35792b84356e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843593" name="9c067e60-f5e2-11ef-911b-73f47c19cf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734573" name="9c067e60-f5e2-11ef-911b-73f47c19cfd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Verbindungsmatte</w:t>
            </w:r>
          </w:p>
          <w:p>
            <w:pPr>
              <w:spacing w:before="0" w:after="0"/>
            </w:pPr>
            <w:r>
              <w:t>Lüftung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770701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362507" name="c1e77440-f5e2-11ef-ba72-dd333ec09d86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989490" name="d2712860-f5e2-11ef-a2f7-8df6d315aa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46418" name="d2712860-f5e2-11ef-a2f7-8df6d315aa5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370288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71245" name="9e571dc0-f5e5-11ef-8df9-77984cacd975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918184" name="a1997780-f5e5-11ef-bfc7-330a58c75b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618305" name="a1997780-f5e5-11ef-bfc7-330a58c75bef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GS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8876444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751763" name="e15c8e70-f5e5-11ef-b886-916ab3b728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768999" name="f8465710-f5e5-11ef-af55-a93f8d4646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904305" name="f8465710-f5e5-11ef-af55-a93f8d46465e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73819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1929" name="57cb0c70-f5e7-11ef-8685-6927c490ddd3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221923" name="61cf97e0-f5e7-11ef-ac13-61abc7f191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010832" name="61cf97e0-f5e7-11ef-ac13-61abc7f19147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107735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950932" name="8d378050-f5e7-11ef-8b24-3b6b65e1e05f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530393" name="93f03c20-f5e7-11ef-9059-fd7e0a76c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968304" name="93f03c20-f5e7-11ef-9059-fd7e0a76c777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490996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144589" name="c75dd2c0-f5e7-11ef-b816-036b64d7a8c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8062913" name="d72f5a70-f5e7-11ef-8d1e-b54bf93e7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714063" name="d72f5a70-f5e7-11ef-8d1e-b54bf93e74f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269914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55865" name="cacc5020-f5e8-11ef-989d-4bf7db938f7b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377439" name="d0d19a70-f5e8-11ef-8894-971c5d5de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706625" name="d0d19a70-f5e8-11ef-8894-971c5d5de3d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643600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25206" name="e5e347b0-f5e8-11ef-821d-9ba051b6d76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975225" name="eb4d8a80-f5e8-11ef-9885-3969f1a49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51932" name="eb4d8a80-f5e8-11ef-9885-3969f1a490a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908995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671364" name="024eabb0-f5e9-11ef-a431-6d8dc404f8df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059107" name="07aa96a0-f5e9-11ef-b5bb-81148aa4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734784" name="07aa96a0-f5e9-11ef-b5bb-81148aa4b0af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381991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393021" name="cd3bd410-f5e9-11ef-a249-3348c11cae1f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461878" name="d3104a60-f5e9-11ef-92aa-db113a178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03009" name="d3104a60-f5e9-11ef-92aa-db113a1780c4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282933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29234" name="c9522150-f5ea-11ef-adb7-f7cf7853ad7f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092959" name="ce21d1d0-f5ea-11ef-aabd-bd159d98b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235250" name="ce21d1d0-f5ea-11ef-aabd-bd159d98b434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124242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311172" name="30077710-f5eb-11ef-9adc-bb655550bca0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299027" name="35524b00-f5eb-11ef-a85d-21790d28a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876240" name="35524b00-f5eb-11ef-a85d-21790d28ae3d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538704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842460" name="e36e6530-f5ea-11ef-8e29-af8c5373d658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66432" name="e6d3b040-f5ea-11ef-85e8-71e66ed49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949704" name="e6d3b040-f5ea-11ef-85e8-71e66ed4901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945357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355880" name="7cf14b90-f5ec-11ef-9984-199cfdb05247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9299487" name="81acfee0-f5ec-11ef-84a5-65ad7e1eb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717350" name="81acfee0-f5ec-11ef-84a5-65ad7e1eb058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907193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788818" name="ff8a98c0-f5df-11ef-a549-cfb590a58c89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02086" name="06c57ce0-f5e0-11ef-8497-6fe25131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092379" name="06c57ce0-f5e0-11ef-8497-6fe25131bc0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25366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88574" name="35d915f0-f5e5-11ef-9866-5161294c0181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2930074" name="3d84e450-f5e5-11ef-b5fa-ffb6b2d5f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833994" name="3d84e450-f5e5-11ef-b5fa-ffb6b2d5f2b5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Dachpappe &amp; Bitumenanstrich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334040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84671" name="24341480-f5ea-11ef-9e47-5b3686bcec48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4268289" name="356ea210-f5ea-11ef-9dba-831980653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435439" name="356ea210-f5ea-11ef-9dba-831980653bb6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20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footer.xml" Type="http://schemas.openxmlformats.org/officeDocument/2006/relationships/footer" Id="rId20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