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Hauptstrasse 119. 8415 Gräslikon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8871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23650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