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874750" name="39f8a660-fa71-11ef-b9e3-275e1bb6e8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283533" name="39f8a660-fa71-11ef-b9e3-275e1bb6e80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3291894" name="41d74490-fa71-11ef-993c-fd082526fb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827273" name="41d74490-fa71-11ef-993c-fd082526fbb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013511" name="92600730-fa71-11ef-948f-bd49b9354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39737" name="92600730-fa71-11ef-948f-bd49b93541f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449278" name="99bbe0d0-fa71-11ef-ab6c-779db18121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957462" name="99bbe0d0-fa71-11ef-ab6c-779db181217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Lose verlegt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03332" name="a789a940-fa71-11ef-9221-bd8b14afd3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618153" name="a789a940-fa71-11ef-9221-bd8b14afd3d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933682" name="ac33f770-fa71-11ef-bcb7-ff3c600763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232651" name="ac33f770-fa71-11ef-bcb7-ff3c600763d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Küche </w:t>
            </w:r>
          </w:p>
          <w:p>
            <w:pPr>
              <w:spacing w:before="0" w:after="0"/>
            </w:pPr>
            <w:r>
              <w:t>OG / 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906156" name="c503e530-fa71-11ef-9136-91614003e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823251" name="c503e530-fa71-11ef-9136-91614003ea4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62130" name="cca2e250-fa71-11ef-8572-dd27909472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133150" name="cca2e250-fa71-11ef-8572-dd279094725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 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714992" name="d04b8280-fa72-11ef-9c8e-69407ccae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292927" name="d04b8280-fa72-11ef-9c8e-69407ccaec0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198930" name="d59f0900-fa72-11ef-99f9-1ba814266e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455589" name="d59f0900-fa72-11ef-99f9-1ba814266e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315241" name="e256cd90-fa72-11ef-ad8c-85cee8dc4d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7538" name="e256cd90-fa72-11ef-ad8c-85cee8dc4d1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988177" name="efc3d860-fa72-11ef-ba17-496c616bc1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905845" name="efc3d860-fa72-11ef-ba17-496c616bc1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637489" name="1ac9f1c0-fa73-11ef-98f1-39c4b5a32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279928" name="1ac9f1c0-fa73-11ef-98f1-39c4b5a325a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535108" name="1f0a3380-fa73-11ef-bbdd-a568d080d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228059" name="1f0a3380-fa73-11ef-bbdd-a568d080d6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6079053" name="3cd04580-fa73-11ef-b863-b326a20474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708013" name="3cd04580-fa73-11ef-b863-b326a20474c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39506" name="4548b2b0-fa73-11ef-b224-ed4c853d4e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684534" name="4548b2b0-fa73-11ef-b224-ed4c853d4e1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5373320" name="632f4500-fa73-11ef-a890-6bf90234ec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503465" name="632f4500-fa73-11ef-a890-6bf90234ece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967960" name="6b92caa0-fa73-11ef-9d99-899798a8f6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84559" name="6b92caa0-fa73-11ef-9d99-899798a8f61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555867" name="82cc60f0-fa73-11ef-ab7e-235b3b1c0c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413606" name="82cc60f0-fa73-11ef-ab7e-235b3b1c0c1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022893" name="881c6500-fa73-11ef-bd87-35740bef18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879255" name="881c6500-fa73-11ef-bd87-35740bef186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836039" name="9f078d30-fa73-11ef-80d6-a5685a68e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689103" name="9f078d30-fa73-11ef-80d6-a5685a68e0e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600511" name="a64c8370-fa73-11ef-9d76-e92a97be75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555035" name="a64c8370-fa73-11ef-9d76-e92a97be751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94309" name="b06e5ae0-fa73-11ef-8e1c-ebec5a22f8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867206" name="b06e5ae0-fa73-11ef-8e1c-ebec5a22f8b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218076" name="b78674c0-fa73-11ef-8da3-7d6e1f567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835174" name="b78674c0-fa73-11ef-8da3-7d6e1f567a0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973845" name="d2063560-fa73-11ef-9e8a-63e578f698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878482" name="d2063560-fa73-11ef-9e8a-63e578f6989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563213" name="d6423160-fa73-11ef-b4a8-23b8fbc300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375188" name="d6423160-fa73-11ef-b4a8-23b8fbc300e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089524" name="f0144ce0-fa73-11ef-ace1-732213c9d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582500" name="f0144ce0-fa73-11ef-ace1-732213c9da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300189" name="fd3310a0-fa73-11ef-9f04-e99e024dfe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193038" name="fd3310a0-fa73-11ef-9f04-e99e024dfe5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/ OG 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243625" name="17733030-fa74-11ef-8d3d-89a5e5b5fd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334852" name="17733030-fa74-11ef-8d3d-89a5e5b5fd8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797623" name="1ca0df30-fa74-11ef-b6fb-53ede3abad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921030" name="1ca0df30-fa74-11ef-b6fb-53ede3abad4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Hauptstrasse 119. 8415 Gräslikon</w:t>
          </w:r>
        </w:p>
        <w:p>
          <w:pPr>
            <w:spacing w:before="0" w:after="0"/>
          </w:pPr>
          <w:r>
            <w:t>197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