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920914" name="fb6173f0-0010-11f0-b471-71d71bae1b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5756653" name="fb6173f0-0010-11f0-b471-71d71bae1b5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149806" name="007384a0-0011-11f0-af5d-3357928148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744476" name="007384a0-0011-11f0-af5d-3357928148f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5569760" name="11b95cd0-0011-11f0-ab31-e103294a77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7703222" name="11b95cd0-0011-11f0-ab31-e103294a77f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8741724" name="18ec9fd0-0011-11f0-9732-c5e65c54b9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377522" name="18ec9fd0-0011-11f0-9732-c5e65c54b9f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7226605" name="2409a020-0011-11f0-8526-9718e68bb1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735313" name="2409a020-0011-11f0-8526-9718e68bb1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5658759" name="29d93470-0011-11f0-bb57-19b7b5f4d74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144645" name="29d93470-0011-11f0-bb57-19b7b5f4d74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2143931" name="32d10ad0-0011-11f0-938f-0797f19b8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9729541" name="32d10ad0-0011-11f0-938f-0797f19b8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636018" name="400aa990-0011-11f0-88b4-f96074d26c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576871" name="400aa990-0011-11f0-88b4-f96074d26c7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Guggenbühlstrasse 31, 8953 Dietikon</w:t>
          </w:r>
        </w:p>
        <w:p>
          <w:pPr>
            <w:spacing w:before="0" w:after="0"/>
          </w:pPr>
          <w:r>
            <w:t>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