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Kirchlistrasse 4B, 9010 St. Gallen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4471818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87704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