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KP-1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Ablage 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Asbestfasern </w:t>
            </w:r>
          </w:p>
          <w:p>
            <w:pPr>
              <w:spacing w:before="0" w:after="0"/>
            </w:pPr>
            <w:r>
              <w:t>Ablage Küche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3189288" name="1d1214d0-ae47-11ef-a76b-ad4b902ffe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1297298" name="1d1214d0-ae47-11ef-a76b-ad4b902ffec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3047132" name="238eb200-ae47-11ef-913f-cd0d476659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245006" name="238eb200-ae47-11ef-913f-cd0d4766594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KP-2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WC Deckel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Asbestfasern</w:t>
            </w:r>
          </w:p>
          <w:p>
            <w:pPr>
              <w:spacing w:before="0" w:after="0"/>
            </w:pPr>
            <w:r>
              <w:t>Spühlkastendeckel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4518333" name="72b0dfc0-ae47-11ef-bc56-639a3f936c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7682573" name="72b0dfc0-ae47-11ef-bc56-639a3f936c4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0070278" name="790f6da0-ae47-11ef-bcab-2b556b7f21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7767738" name="790f6da0-ae47-11ef-bcab-2b556b7f210c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KP-3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Ablage 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Asbestfasern </w:t>
            </w:r>
          </w:p>
          <w:p>
            <w:pPr>
              <w:spacing w:before="0" w:after="0"/>
            </w:pPr>
            <w:r>
              <w:t>Ablage 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3848012" name="beb049b0-ae47-11ef-94b4-eb15885fcc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6425693" name="beb049b0-ae47-11ef-94b4-eb15885fcca1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4265219" name="c3e34fe0-ae47-11ef-ac89-e51fe0a419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4633147" name="c3e34fe0-ae47-11ef-ac89-e51fe0a419c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KP-4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Fenstersimms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Asbestfasern </w:t>
            </w:r>
          </w:p>
          <w:p>
            <w:pPr>
              <w:spacing w:before="0" w:after="0"/>
            </w:pPr>
            <w:r>
              <w:t>Fenstersimms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3351311" name="072665d0-ae48-11ef-b679-55bd671a6e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430618" name="072665d0-ae48-11ef-b679-55bd671a6ee2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937460" name="0d62c5b0-ae48-11ef-990b-c7f06a60da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6132319" name="0d62c5b0-ae48-11ef-990b-c7f06a60dae0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KP-5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Ablage Tumbler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Asbestfasern </w:t>
            </w:r>
          </w:p>
          <w:p>
            <w:pPr>
              <w:spacing w:before="0" w:after="0"/>
            </w:pPr>
            <w:r>
              <w:t>Tumbler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4070974" name="3c631720-ae48-11ef-800e-154d864ac2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7627339" name="3c631720-ae48-11ef-800e-154d864ac2f3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2743394" name="42e336c0-ae48-11ef-b7ee-ddaef45aa7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6034843" name="42e336c0-ae48-11ef-b7ee-ddaef45aa7c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7741326" name="c6354ce0-ab2b-11ef-a850-23e0a94da9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0056025" name="c6354ce0-ab2b-11ef-a850-23e0a94da96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6560589" name="d3ada250-ab2b-11ef-9965-7d72d02cc62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0685388" name="d3ada250-ab2b-11ef-9965-7d72d02cc621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2017609" name="03413310-ab2c-11ef-94e6-9918d58a79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1837477" name="03413310-ab2c-11ef-94e6-9918d58a79c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621328" name="0bedcfa0-ab2c-11ef-b0d1-41cfff0f7e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2799128" name="0bedcfa0-ab2c-11ef-b0d1-41cfff0f7e6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Dusche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2387595" name="342e3950-ab2c-11ef-b581-dd09dd93e5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1262709" name="342e3950-ab2c-11ef-b581-dd09dd93e574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6037490" name="3e7dd780-ab2c-11ef-9153-dba39f88e2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8724723" name="3e7dd780-ab2c-11ef-9153-dba39f88e216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7726870" name="f46dd900-acc1-11ef-bf97-0d562cc21e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7164297" name="f46dd900-acc1-11ef-bf97-0d562cc21e89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1538187" name="fc940780-acc1-11ef-9c13-39ee057903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5890622" name="fc940780-acc1-11ef-9c13-39ee05790329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0561619" name="16f19a20-acc2-11ef-9353-3d04cc918f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1157260" name="16f19a20-acc2-11ef-9353-3d04cc918f52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9306960" name="23757d70-acc2-11ef-a139-3bbdead05e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5539081" name="23757d70-acc2-11ef-a139-3bbdead05e25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2237030" name="371cde70-ae45-11ef-9e29-034c09b9e0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2015398" name="371cde70-ae45-11ef-9e29-034c09b9e0e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9965694" name="3f126000-ae45-11ef-b491-710d3df695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2706553" name="3f126000-ae45-11ef-b491-710d3df6952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2699500" name="547847c0-ae45-11ef-8751-5b3cdd0b2f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4878382" name="547847c0-ae45-11ef-8751-5b3cdd0b2fcb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8100256" name="5c8548f0-ae45-11ef-a984-21ae10b399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1617605" name="5c8548f0-ae45-11ef-a984-21ae10b399ef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4450772" name="8278b560-ae45-11ef-a18c-5100d085ba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6599933" name="8278b560-ae45-11ef-a18c-5100d085ba99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2064380" name="9f284e50-ae45-11ef-9546-6981aabda1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2317402" name="9f284e50-ae45-11ef-9546-6981aabda1f5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8711127" name="aebca5f0-ae45-11ef-bb5f-47c0524b07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311518" name="aebca5f0-ae45-11ef-bb5f-47c0524b0791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4081696" name="b943a7d0-ae45-11ef-9830-87f169c286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8849311" name="b943a7d0-ae45-11ef-9830-87f169c286f7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1440277" name="d13bd330-ae45-11ef-ae3f-a9742446ad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2870177" name="d13bd330-ae45-11ef-ae3f-a9742446ad17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4171012" name="da9b4500-ae45-11ef-ba31-f3e1b20af6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85011" name="da9b4500-ae45-11ef-ba31-f3e1b20af677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0509005" name="f2c35a00-ae45-11ef-9fec-37007eba55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7534543" name="f2c35a00-ae45-11ef-9fec-37007eba55c7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1723996" name="fcb2d6d0-ae45-11ef-9fd9-9d13d05056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706065" name="fcb2d6d0-ae45-11ef-9fd9-9d13d0505656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5256761" name="12e97c10-ae46-11ef-bad5-51d56c0c42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2028279" name="12e97c10-ae46-11ef-bad5-51d56c0c426a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5341565" name="1be2b200-ae46-11ef-9d5b-5b274d341e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2129397" name="1be2b200-ae46-11ef-9d5b-5b274d341e56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5645828" name="399032f0-ae46-11ef-8f22-db34299d995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9533991" name="399032f0-ae46-11ef-8f22-db34299d9950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3814121" name="410e3a90-ae46-11ef-a446-53e995f81a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7252569" name="410e3a90-ae46-11ef-a446-53e995f81a72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0718569" name="54a7edd0-ae46-11ef-84ca-15c82420eb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0168438" name="54a7edd0-ae46-11ef-84ca-15c82420eb9c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1635961" name="5dfcb140-ae46-11ef-bde0-57291185fe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131513" name="5dfcb140-ae46-11ef-bde0-57291185fec6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Dusche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7438057" name="7481ebb0-ae46-11ef-bf2b-415d138254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7637182" name="7481ebb0-ae46-11ef-bf2b-415d13825412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6130470" name="7f4cad50-ae46-11ef-84a4-e7828763ba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5426229" name="7f4cad50-ae46-11ef-84a4-e7828763baf0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2273832" name="93718990-ae46-11ef-9049-4bf07265a5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381224" name="93718990-ae46-11ef-9049-4bf07265a5ac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9944947" name="9ebe4c70-ae46-11ef-a544-01166206db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5007156" name="9ebe4c70-ae46-11ef-a544-01166206dbd8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Kirchlistrasse 4B, 9010 St. Gallen</w:t>
          </w:r>
        </w:p>
        <w:p>
          <w:pPr>
            <w:spacing w:before="0" w:after="0"/>
          </w:pPr>
          <w:r>
            <w:t>64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footer.xml" Type="http://schemas.openxmlformats.org/officeDocument/2006/relationships/footer" Id="rId4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