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Marktstrasse 9, 8853 Lachen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52913919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86318892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