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88276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4396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761004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564861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5259987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202686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578516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00368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328731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263359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357327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017483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336874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899100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69511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102377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528633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17829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021912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583754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704234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065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094472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648490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840542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217273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359348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939584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126371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881788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0398540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532048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459402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67151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340341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29645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06487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430262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795597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486607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4835666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141476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820043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027852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443899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89187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598211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84759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647514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402560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721737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78450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573364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169014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644206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821424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5173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710997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950246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497836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209819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615982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845194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46207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907545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530847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084536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752578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729977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993174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965720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687553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783860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740483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144378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31064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841483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428446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712475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56589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764439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696658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76199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968425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819966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45989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577880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823700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573378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942213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10108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36652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189171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904144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034132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747490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736133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157567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513433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231953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541564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162257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318298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905692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788227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389200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746944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10306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783581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817442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251570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271072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440883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15919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2919476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220260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990027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05993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277610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490538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