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Burgerholzstrasse 28, 8500 Frauenfeld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202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59944728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2356592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