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204549" name="6c133cc0-fe7a-11ef-bf0e-818ab5bf79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065673" name="6c133cc0-fe7a-11ef-bf0e-818ab5bf79c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8467545" name="70ecff60-fe7a-11ef-9ce4-e7da56ecad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251570" name="70ecff60-fe7a-11ef-9ce4-e7da56ecade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3507400" name="8f8666f0-fe7a-11ef-81b3-0fa59ad534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334820" name="8f8666f0-fe7a-11ef-81b3-0fa59ad5348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0959387" name="93fde550-fe7a-11ef-9ff2-41e5dbe889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801039" name="93fde550-fe7a-11ef-9ff2-41e5dbe8891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1316716" name="a5f3ac90-fe7a-11ef-ab91-55679da537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849649" name="a5f3ac90-fe7a-11ef-ab91-55679da5373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5925079" name="ad33c0d0-fe7a-11ef-b8b8-c14da6e9e4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776633" name="ad33c0d0-fe7a-11ef-b8b8-c14da6e9e43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4954610" name="cdc0e210-fe7a-11ef-84c4-c572e5eb6e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505073" name="cdc0e210-fe7a-11ef-84c4-c572e5eb6ec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5211085" name="d11934d0-fe7a-11ef-a9dc-cdb2c5204a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40919" name="d11934d0-fe7a-11ef-a9dc-cdb2c5204a6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9127114" name="dda92610-fe7a-11ef-84f5-994b7209cb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086875" name="dda92610-fe7a-11ef-84f5-994b7209cbe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2550079" name="8f509470-fe7b-11ef-b698-d1fcc5633e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331258" name="8f509470-fe7b-11ef-b698-d1fcc5633e3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Trepoenhaus </w:t>
            </w:r>
          </w:p>
          <w:p>
            <w:pPr>
              <w:spacing w:before="0" w:after="0"/>
            </w:pPr>
            <w:r>
              <w:t>OG /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7696513" name="566de590-fe7b-11ef-ad7c-494d402205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308710" name="566de590-fe7b-11ef-ad7c-494d4022053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3332469" name="5a22fe50-fe7b-11ef-9e6f-eff0e712d9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282290" name="5a22fe50-fe7b-11ef-9e6f-eff0e712d9d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4554775" name="bf819db0-fe7b-11ef-8fbe-8f207ac861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007412" name="bf819db0-fe7b-11ef-8fbe-8f207ac8613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1173081" name="e8f55740-fe7b-11ef-9823-838ac38581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774605" name="e8f55740-fe7b-11ef-9823-838ac38581f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Socken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4337263" name="f3b1c100-fe7b-11ef-891e-1f7e7b8a7e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596187" name="f3b1c100-fe7b-11ef-891e-1f7e7b8a7e6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1992898" name="40d0f2d0-fe7c-11ef-9738-0fe2dfb801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966829" name="40d0f2d0-fe7c-11ef-9738-0fe2dfb8010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8103007" name="07dd5400-fe7c-11ef-8082-b37ef6a65f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358992" name="07dd5400-fe7c-11ef-8082-b37ef6a65fd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6206030" name="485b0860-fe7c-11ef-b9e0-5f3b3599fe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891909" name="485b0860-fe7c-11ef-b9e0-5f3b3599fec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 Kleber schwarz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Schwarzer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428071" name="52d4c3d0-fe7c-11ef-9771-e534886003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784434" name="52d4c3d0-fe7c-11ef-9771-e5348860036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4739688" name="64499b40-fe7c-11ef-b14d-f54d233e54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628784" name="64499b40-fe7c-11ef-b14d-f54d233e543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0646271" name="81e7b2e0-fe7c-11ef-96a1-e19fff853d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902449" name="81e7b2e0-fe7c-11ef-96a1-e19fff853d2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3568361" name="85fec1c0-fe7c-11ef-ba28-57558dfccb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580141" name="85fec1c0-fe7c-11ef-ba28-57558dfccb5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Burgerholzstrasse 28, 8500 Frauenfeld</w:t>
          </w:r>
        </w:p>
        <w:p>
          <w:pPr>
            <w:spacing w:before="0" w:after="0"/>
          </w:pPr>
          <w:r>
            <w:t>202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