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und 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533030" name="7dfea430-f43c-11ef-a367-2106712ed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299857" name="7dfea430-f43c-11ef-a367-2106712ed30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843801" name="83093ad0-f43c-11ef-a1ae-8b42ae9e09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497794" name="83093ad0-f43c-11ef-a1ae-8b42ae9e09a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775998" name="afe99270-f43c-11ef-b0e3-a1620f48e0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128892" name="afe99270-f43c-11ef-b0e3-a1620f48e0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733970" name="b641b7b0-f43c-11ef-a05d-d5b3553b3a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40307" name="b641b7b0-f43c-11ef-a05d-d5b3553b3a5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443434" name="c7a5ed50-f43c-11ef-9264-f78eb827d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477635" name="c7a5ed50-f43c-11ef-9264-f78eb827d88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722037" name="d1895c30-f43c-11ef-95f8-ed258d476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443757" name="d1895c30-f43c-11ef-95f8-ed258d4766f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466346" name="f471f9a0-f43c-11ef-8293-0396149424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130379" name="f471f9a0-f43c-11ef-8293-03961494249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286074" name="fbd09260-f43c-11ef-ac21-8322c0dc8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738487" name="fbd09260-f43c-11ef-ac21-8322c0dc8b1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062327" name="23c12e60-f43d-11ef-b719-8f91bf341c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233170" name="23c12e60-f43d-11ef-b719-8f91bf341c9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826047" name="27da1200-f43d-11ef-8cbf-e98919b3a3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182366" name="27da1200-f43d-11ef-8cbf-e98919b3a37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657640" name="5252f4a0-f43f-11ef-a02a-f3bf160fb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88363" name="5252f4a0-f43f-11ef-a02a-f3bf160fb5d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507581" name="55aad230-f43f-11ef-97c5-e5ba26f08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407738" name="55aad230-f43f-11ef-97c5-e5ba26f085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Treppenhaus </w:t>
            </w:r>
          </w:p>
          <w:p>
            <w:pPr>
              <w:spacing w:before="0" w:after="0"/>
            </w:pPr>
            <w:r>
              <w:t>EG /UG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728696" name="70e27120-f43f-11ef-a855-19e456bee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33334" name="70e27120-f43f-11ef-a855-19e456beede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575197" name="756e13c0-f43f-11ef-a714-a546aebd9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386136" name="756e13c0-f43f-11ef-a714-a546aebd90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695647" name="2ace4460-f440-11ef-a25e-2986c4ef4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971195" name="2ace4460-f440-11ef-a25e-2986c4ef4af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659299" name="317489a0-f440-11ef-aec0-b79f70aa7d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834569" name="317489a0-f440-11ef-aec0-b79f70aa7df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02652" name="41d001d0-f440-11ef-b8b0-4b9486f33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510659" name="41d001d0-f440-11ef-b8b0-4b9486f33d2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832520" name="497fa0c0-f440-11ef-9672-b1344aeeb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300550" name="497fa0c0-f440-11ef-9672-b1344aeebf2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578004" name="58e40ec0-f440-11ef-baef-778f1c5845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53555" name="58e40ec0-f440-11ef-baef-778f1c58450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84742" name="5f7ac3a0-f440-11ef-83ed-ff82429cda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836606" name="5f7ac3a0-f440-11ef-83ed-ff82429cdae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450132" name="6d1ee400-f440-11ef-a462-c36e7cf86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630438" name="6d1ee400-f440-11ef-a462-c36e7cf864e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872589" name="83e60970-f440-11ef-8755-298c61cf3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13854" name="83e60970-f440-11ef-8755-298c61cf30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492723" name="ee619980-f441-11ef-aa3f-99ee2300a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771078" name="ee619980-f441-11ef-aa3f-99ee2300ad4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323059" name="f609e570-f441-11ef-9150-5fe231f9b3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46396" name="f609e570-f441-11ef-9150-5fe231f9b3c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928659" name="07909730-f442-11ef-821a-eb40810e9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11911" name="07909730-f442-11ef-821a-eb40810e9c5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468551" name="0ef682f0-f442-11ef-a17f-e3f261c808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549889" name="0ef682f0-f442-11ef-a17f-e3f261c808c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113926" name="210aa7a0-f442-11ef-b4e7-fddad2dfb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456992" name="210aa7a0-f442-11ef-b4e7-fddad2dfb70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18758" name="26ef2380-f442-11ef-a4d3-cdb90bb904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64016" name="26ef2380-f442-11ef-a4d3-cdb90bb904d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853196" name="ee883ee0-f442-11ef-afa1-0f198b6a5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845703" name="ee883ee0-f442-11ef-afa1-0f198b6a5b4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300199" name="f6688ac0-f442-11ef-b409-bffc48f57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299958" name="f6688ac0-f442-11ef-b409-bffc48f57c1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302651" name="12726dd0-f443-11ef-ae78-034ec3e04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768103" name="12726dd0-f443-11ef-ae78-034ec3e0416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218001" name="1870b340-f443-11ef-9b74-6bff9ee30b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984336" name="1870b340-f443-11ef-9b74-6bff9ee30b1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87576" name="2628a9c0-f443-11ef-9f37-7905bde7bf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145249" name="2628a9c0-f443-11ef-9f37-7905bde7bf0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820396" name="2af32a20-f443-11ef-8d81-cd8369486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20244" name="2af32a20-f443-11ef-8d81-cd836948659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61089" name="cc757290-f443-11ef-acab-433d56b54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374940" name="cc757290-f443-11ef-acab-433d56b54ae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906357" name="d413fa80-f443-11ef-b81d-191bac0153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533981" name="d413fa80-f443-11ef-b81d-191bac01535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Naturkeller </w:t>
            </w:r>
          </w:p>
          <w:p>
            <w:pPr>
              <w:spacing w:before="0" w:after="0"/>
            </w:pPr>
            <w:r>
              <w:t>UH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Rohrbandagen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233357" name="1549c960-f446-11ef-9963-5b791916db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012970" name="1549c960-f446-11ef-9963-5b791916db0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558443" name="1a439720-f446-11ef-9976-9309068cd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97238" name="1a439720-f446-11ef-9976-9309068cd2d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Naturkeller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027499" name="69523ce0-f446-11ef-b998-ebd6cc1b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479097" name="69523ce0-f446-11ef-b998-ebd6cc1b588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374534" name="6ecbe900-f446-11ef-bff5-2766b4ee7d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583906" name="6ecbe900-f446-11ef-bff5-2766b4ee7d3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Alpstrasse 3a, 9430 St. Margrethen</w:t>
          </w:r>
        </w:p>
        <w:p>
          <w:pPr>
            <w:spacing w:before="0" w:after="0"/>
          </w:pPr>
          <w:r>
            <w:t>191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