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Felsenstrasse 34/36, 9000 St. Gallen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44465586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1748776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