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Atelier </w:t>
            </w:r>
          </w:p>
          <w:p>
            <w:pPr>
              <w:spacing w:before="0" w:after="0"/>
            </w:pPr>
            <w:r>
              <w:t>2.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8999835" name="1b411dd0-f4f2-11ef-82d0-5f09b964d2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5511606" name="1b411dd0-f4f2-11ef-82d0-5f09b964d2dc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1036210" name="22c5dc30-f4f2-11ef-b3db-8f121339be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413285" name="22c5dc30-f4f2-11ef-b3db-8f121339be2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Atelier </w:t>
            </w:r>
          </w:p>
          <w:p>
            <w:pPr>
              <w:spacing w:before="0" w:after="0"/>
            </w:pPr>
            <w:r>
              <w:t>2. 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7058132" name="64f75b10-f4f2-11ef-9a1d-eff3f82362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9889516" name="64f75b10-f4f2-11ef-9a1d-eff3f823621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0755592" name="6cde5db0-f4f2-11ef-86be-79132fc6f2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1004172" name="6cde5db0-f4f2-11ef-86be-79132fc6f2b7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Heizung </w:t>
            </w:r>
          </w:p>
          <w:p>
            <w:pPr>
              <w:spacing w:before="0" w:after="0"/>
            </w:pPr>
            <w:r>
              <w:t>2.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0574297" name="ec5a0440-f4f2-11ef-ad3d-bb1b46f694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6061902" name="ec5a0440-f4f2-11ef-ad3d-bb1b46f6945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5376147" name="efebb680-f4f2-11ef-ad7c-a7d12558fb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2772485" name="efebb680-f4f2-11ef-ad7c-a7d12558fb34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Heizung </w:t>
            </w:r>
          </w:p>
          <w:p>
            <w:pPr>
              <w:spacing w:before="0" w:after="0"/>
            </w:pPr>
            <w:r>
              <w:t>2. 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4153929" name="0dc4db50-f4f3-11ef-976d-335d9a05c0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4259655" name="0dc4db50-f4f3-11ef-976d-335d9a05c0e9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7896007" name="1ea254c0-f4f3-11ef-b75b-2716714ee8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8090048" name="1ea254c0-f4f3-11ef-b75b-2716714ee89b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2.UG -Kellergeschoss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3663951" name="a5d05960-f4f3-11ef-8fd0-0de9f1f6e1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8292837" name="a5d05960-f4f3-11ef-8fd0-0de9f1f6e182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9432981" name="ac0d2e70-f4f3-11ef-b43d-059d4ba5d8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3412835" name="ac0d2e70-f4f3-11ef-b43d-059d4ba5d87d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2.UG -Kellergeschoss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296716" name="f4483d60-f4f3-11ef-947a-f14eeaa495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007649" name="f4483d60-f4f3-11ef-947a-f14eeaa49580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6995377" name="fc0c27a0-f4f3-11ef-8b2b-6b0814cab6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6021279" name="fc0c27a0-f4f3-11ef-8b2b-6b0814cab6f0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Atelier </w:t>
            </w:r>
          </w:p>
          <w:p>
            <w:pPr>
              <w:spacing w:before="0" w:after="0"/>
            </w:pPr>
            <w:r>
              <w:t>1.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9476532" name="c579dbf0-f4f4-11ef-9a4c-fb91c0b5c1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4196684" name="c579dbf0-f4f4-11ef-9a4c-fb91c0b5c1a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1605614" name="c901a320-f4f4-11ef-a862-37ca907863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9288686" name="c901a320-f4f4-11ef-a862-37ca9078630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Atelier </w:t>
            </w:r>
          </w:p>
          <w:p>
            <w:pPr>
              <w:spacing w:before="0" w:after="0"/>
            </w:pPr>
            <w:r>
              <w:t>1. 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0042933" name="f4028c60-f4f4-11ef-a09d-4fc0576d13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116696" name="f4028c60-f4f4-11ef-a09d-4fc0576d139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8965700" name="fc0183d0-f4f4-11ef-8063-5b4c57a2d5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15307" name="fc0183d0-f4f4-11ef-8063-5b4c57a2d560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Atelier </w:t>
            </w:r>
          </w:p>
          <w:p>
            <w:pPr>
              <w:spacing w:before="0" w:after="0"/>
            </w:pPr>
            <w:r>
              <w:t>1.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8196497" name="2a17a6e0-f4f6-11ef-b33f-914084bbdc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5359041" name="2a17a6e0-f4f6-11ef-b33f-914084bbdc7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6889972" name="396ef580-f4f6-11ef-873c-81354d439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9474893" name="396ef580-f4f6-11ef-873c-81354d4390b0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Atelier </w:t>
            </w:r>
          </w:p>
          <w:p>
            <w:pPr>
              <w:spacing w:before="0" w:after="0"/>
            </w:pPr>
            <w:r>
              <w:t>Ganzes Haus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Anschlagkitt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5053517" name="4e958a50-f4f6-11ef-9dfa-e58399635b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1002838" name="4e958a50-f4f6-11ef-9dfa-e58399635b6c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9147458" name="52d3f750-f4f6-11ef-8560-f7d339448b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3918337" name="52d3f750-f4f6-11ef-8560-f7d339448b7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Atelier </w:t>
            </w:r>
          </w:p>
          <w:p>
            <w:pPr>
              <w:spacing w:before="0" w:after="0"/>
            </w:pPr>
            <w:r>
              <w:t>Ganzes Haus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Febsterkitt 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1881089" name="6c561e10-f4f6-11ef-a307-9f5f64431c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0481832" name="6c561e10-f4f6-11ef-a307-9f5f64431ca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49057" name="700b5de0-f4f6-11ef-8f9b-25e364fa36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0239844" name="700b5de0-f4f6-11ef-8f9b-25e364fa3690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Atelier / WC </w:t>
            </w:r>
          </w:p>
          <w:p>
            <w:pPr>
              <w:spacing w:before="0" w:after="0"/>
            </w:pPr>
            <w:r>
              <w:t>1.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7690256" name="862f8c90-f4f6-11ef-8793-73a3e95655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5785294" name="862f8c90-f4f6-11ef-8793-73a3e95655d0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2241133" name="8e9953c0-f4f6-11ef-a683-4d54ed62a8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7384602" name="8e9953c0-f4f6-11ef-a683-4d54ed62a862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im Atelier / WC Kellergeschoss </w:t>
            </w:r>
          </w:p>
          <w:p>
            <w:pPr>
              <w:spacing w:before="0" w:after="0"/>
            </w:pPr>
            <w:r>
              <w:t>1.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4378354" name="be6c3770-f4f6-11ef-ac13-8d969e136e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4659281" name="be6c3770-f4f6-11ef-ac13-8d969e136ee1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6043794" name="c397c390-f4f6-11ef-8943-cbb40f26a8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5913742" name="c397c390-f4f6-11ef-8943-cbb40f26a835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Atelier </w:t>
            </w:r>
          </w:p>
          <w:p>
            <w:pPr>
              <w:spacing w:before="0" w:after="0"/>
            </w:pPr>
            <w:r>
              <w:t>Kellergeschoss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6413485" name="2e516e10-f4f8-11ef-a653-4b06993cfd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2978875" name="2e516e10-f4f8-11ef-a653-4b06993cfd3a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0005962" name="3918ad40-f4f8-11ef-8e2b-257a87fd31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1632646" name="3918ad40-f4f8-11ef-8e2b-257a87fd3143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Atelier </w:t>
            </w:r>
          </w:p>
          <w:p>
            <w:pPr>
              <w:spacing w:before="0" w:after="0"/>
            </w:pPr>
            <w:r>
              <w:t>Kellergeschoss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1354211" name="53220560-f4f8-11ef-9e6b-af43ab74fb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145783" name="53220560-f4f8-11ef-9e6b-af43ab74fbf7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5555651" name="5a3a1f40-f4f8-11ef-ab01-399f7dbc42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9586785" name="5a3a1f40-f4f8-11ef-ab01-399f7dbc42b0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Kellergeschoss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2899460" name="a9bf90c0-f4fa-11ef-a4d6-b5aafcaca7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875877" name="a9bf90c0-f4fa-11ef-a4d6-b5aafcaca7d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3690334" name="b2b19ac0-f4fa-11ef-9f1c-67a815ecca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9113712" name="b2b19ac0-f4fa-11ef-9f1c-67a815eccaae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Kellergeschoss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0308259" name="c34c65e0-f4fa-11ef-88c6-f3bd400f53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4398269" name="c34c65e0-f4fa-11ef-88c6-f3bd400f535f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2598484" name="cb7f8cb0-f4fa-11ef-88e6-e3ef8462d8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4957423" name="cb7f8cb0-f4fa-11ef-88e6-e3ef8462d871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Kellergeschoss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1760742" name="df96d460-f4fa-11ef-9895-275f8d9596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5693725" name="df96d460-f4fa-11ef-9895-275f8d9596ea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3417203" name="e2db9f20-f4fa-11ef-814f-4f0a60b19f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8658847" name="e2db9f20-f4fa-11ef-814f-4f0a60b19fcf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Kellergeschoss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8118552" name="f564ccc0-f4fa-11ef-981c-a18828b25a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8536432" name="f564ccc0-f4fa-11ef-981c-a18828b25a47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0682758" name="fa9d7840-f4fa-11ef-866c-7d09627035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6673537" name="fa9d7840-f4fa-11ef-866c-7d0962703572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Heizung </w:t>
            </w:r>
          </w:p>
          <w:p>
            <w:pPr>
              <w:spacing w:before="0" w:after="0"/>
            </w:pPr>
            <w:r>
              <w:t>Kellergeschoss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6580569" name="42ad5880-f4fb-11ef-b788-efe4b02739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3348221" name="42ad5880-f4fb-11ef-b788-efe4b02739cc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761107" name="4b64ca80-f4fb-11ef-b4e2-573f1aee89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0283696" name="4b64ca80-f4fb-11ef-b4e2-573f1aee896d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Kellergeschoss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7182197" name="8c8eeeb0-f4ff-11ef-ba65-7bc02296da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5002441" name="8c8eeeb0-f4ff-11ef-ba65-7bc02296dae0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5827006" name="98cbb6e0-f4ff-11ef-ad1d-ff8f9190a6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4203739" name="98cbb6e0-f4ff-11ef-ad1d-ff8f9190a603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Haus 34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8049873" name="c33be6f0-f501-11ef-b5da-474e9d83ac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3279274" name="c33be6f0-f501-11ef-b5da-474e9d83accf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553675" name="cc7e81f0-f501-11ef-a1d6-492b26e913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1484127" name="cc7e81f0-f501-11ef-a1d6-492b26e913ed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Haus 34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3424001" name="2d40b5d0-f502-11ef-8fc8-a3d184ab0a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6301802" name="2d40b5d0-f502-11ef-8fc8-a3d184ab0a98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3766209" name="3175d400-f502-11ef-a19c-e52275ffa6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4426877" name="3175d400-f502-11ef-a19c-e52275ffa60b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Haus 34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2727799" name="4117c030-f502-11ef-a187-971f06a3c5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6278804" name="4117c030-f502-11ef-a187-971f06a3c51c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116586" name="49d525a0-f502-11ef-afbb-2d74c8660d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671229" name="49d525a0-f502-11ef-afbb-2d74c8660d41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Haus 34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6862679" name="57d102f0-f502-11ef-baf6-edab41eb7f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2404702" name="57d102f0-f502-11ef-baf6-edab41eb7fd8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5959030" name="5c4a2f00-f502-11ef-918c-93fbe041521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6256734" name="5c4a2f00-f502-11ef-918c-93fbe0415210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Haus 34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136934" name="6eff9cc0-f502-11ef-8b6a-2ff0188847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2831538" name="6eff9cc0-f502-11ef-8b6a-2ff01888470b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4495231" name="75457280-f502-11ef-afb6-b743668c18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1933944" name="75457280-f502-11ef-afb6-b743668c180a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Haus 34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4101920" name="49dafc90-f503-11ef-9278-81f4a98170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6310747" name="49dafc90-f503-11ef-9278-81f4a9817052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1476263" name="4ee963c0-f503-11ef-96ce-ffe2a176a1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7218224" name="4ee963c0-f503-11ef-96ce-ffe2a176a13a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Haus 34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5181416" name="6ee827b0-f503-11ef-8554-e58c9ce547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7596873" name="6ee827b0-f503-11ef-8554-e58c9ce5470b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9133277" name="78d72f50-f503-11ef-a8bd-c51793af57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5408408" name="78d72f50-f503-11ef-a8bd-c51793af57ce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Haus 34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15354" name="87987f80-f503-11ef-a906-2355401d8c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2586112" name="87987f80-f503-11ef-a906-2355401d8cba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4577215" name="8c9de600-f503-11ef-a80b-d39e35036b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3756065" name="8c9de600-f503-11ef-a80b-d39e35036ba2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Haus 34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3513148" name="a06e60b0-f503-11ef-a2cc-717dfb74e0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8418083" name="a06e60b0-f503-11ef-a2cc-717dfb74e089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4853337" name="a6267560-f503-11ef-89d0-2d8a37e358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7605437" name="a6267560-f503-11ef-89d0-2d8a37e3584c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Haus 34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7190548" name="b6570d00-f503-11ef-8dad-9d1d7f24b1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7567001" name="b6570d00-f503-11ef-8dad-9d1d7f24b17c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2915084" name="bcf2f200-f503-11ef-b494-bd08eb6097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6868757" name="bcf2f200-f503-11ef-b494-bd08eb60971b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Haus 34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2181075" name="cb0c9080-f503-11ef-b3aa-abe3d13b7b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9349722" name="cb0c9080-f503-11ef-b3aa-abe3d13b7b4f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8260618" name="d16ccc10-f503-11ef-a3dd-df4360af28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1364836" name="d16ccc10-f503-11ef-a3dd-df4360af2827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Haus 34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5025455" name="e98836e0-f503-11ef-85e8-118555c8b3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1863640" name="e98836e0-f503-11ef-85e8-118555c8b326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9022078" name="f083c810-f503-11ef-b30f-c1e0d285d2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2908399" name="f083c810-f503-11ef-b30f-c1e0d285d29f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Haus 34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5538190" name="1ddcf930-f504-11ef-8259-83abb63f30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17196" name="1ddcf930-f504-11ef-8259-83abb63f3022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8391112" name="232757f0-f504-11ef-af73-93862c8629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5742881" name="232757f0-f504-11ef-af73-93862c8629d0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Haus 34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4233630" name="453b4e00-f509-11ef-b416-d9abd40f08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0677915" name="453b4e00-f509-11ef-b416-d9abd40f088a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3793126" name="4a24a100-f509-11ef-8ec8-8b741bfd93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0091078" name="4a24a100-f509-11ef-8ec8-8b741bfd93af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Haus 34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2661249" name="60c77590-f509-11ef-86ae-3f2c7a86ed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4510373" name="60c77590-f509-11ef-86ae-3f2c7a86edfd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3957230" name="65776910-f509-11ef-bd61-b3734f290b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4094308" name="65776910-f509-11ef-bd61-b3734f290b77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Haus 34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4180646" name="78482700-f509-11ef-91c6-dd01c667ab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055019" name="78482700-f509-11ef-91c6-dd01c667abf3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3447480" name="7b21faf0-f509-11ef-a8aa-27bebb0e67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5893298" name="7b21faf0-f509-11ef-a8aa-27bebb0e6764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Haus 34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9290547" name="868e7ad0-f509-11ef-96ab-3de216e047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7002522" name="868e7ad0-f509-11ef-96ab-3de216e047e2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116824" name="8bedc120-f509-11ef-baf4-978500d406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2343350" name="8bedc120-f509-11ef-baf4-978500d40664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Haus 34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1201950" name="9b091830-f509-11ef-a479-371de565a6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9095032" name="9b091830-f509-11ef-a479-371de565a6b9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1031112" name="9e645120-f509-11ef-9ee5-4b6be8ca11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9459326" name="9e645120-f509-11ef-9ee5-4b6be8ca1152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Haus 34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1808987" name="b5fcf760-f509-11ef-b7a3-7d34225c1d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9368362" name="b5fcf760-f509-11ef-b7a3-7d34225c1de5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0404453" name="ba298a10-f509-11ef-94f7-35b85aba54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4115322" name="ba298a10-f509-11ef-94f7-35b85aba5407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Haus 34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2521776" name="dca42370-f509-11ef-b6e0-7dd0b29a10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7620831" name="dca42370-f509-11ef-b6e0-7dd0b29a103c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3523344" name="e2008390-f509-11ef-9ccc-775eca3891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9125364" name="e2008390-f509-11ef-9ccc-775eca389102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Haus 34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1415844" name="f0549300-f509-11ef-a4a1-f33e3baddd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7494941" name="f0549300-f509-11ef-a4a1-f33e3baddd80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8127157" name="f731c6c0-f509-11ef-a18e-11b3e104b9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1850414" name="f731c6c0-f509-11ef-a18e-11b3e104b9e1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Haus 34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4669077" name="1230a270-f50a-11ef-9301-47f6b5c04e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2240358" name="1230a270-f50a-11ef-9301-47f6b5c04eda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1161192" name="16f70420-f50a-11ef-8a53-a5760fcae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0040983" name="16f70420-f50a-11ef-8a53-a5760fcaed37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Haus 34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3445609" name="293bd5c0-f50a-11ef-b72a-adb199385f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9389446" name="293bd5c0-f50a-11ef-b72a-adb199385fe5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8486891" name="2db501d0-f50a-11ef-bbb6-6169f2f162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9642281" name="2db501d0-f50a-11ef-bbb6-6169f2f162f3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Haus 34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9993693" name="3c7e6850-f50a-11ef-ac9d-7917e3a114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2951036" name="3c7e6850-f50a-11ef-ac9d-7917e3a1145b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1300300" name="413d01d0-f50a-11ef-88cf-7fd8de47c2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1552354" name="413d01d0-f50a-11ef-88cf-7fd8de47c22c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Haus 34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486521" name="578dbec0-f50a-11ef-9166-59f308754a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7948547" name="578dbec0-f50a-11ef-9166-59f308754a7b.jp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6805291" name="5ee99860-f50a-11ef-b46c-25307052f0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2769628" name="5ee99860-f50a-11ef-b46c-25307052f038.jp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Haus 34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292580" name="752790a0-f50a-11ef-aae4-5dda2ec5c9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0444604" name="752790a0-f50a-11ef-aae4-5dda2ec5c94f.jp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1856026" name="7aea2ca0-f50a-11ef-86b8-9ff3fb8fcf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2556811" name="7aea2ca0-f50a-11ef-86b8-9ff3fb8fcf97.jp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Nr. 34</w:t>
            </w:r>
          </w:p>
          <w:p>
            <w:pPr>
              <w:spacing w:before="0" w:after="0"/>
            </w:pPr>
            <w:r>
              <w:t>EG - 4.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0690644" name="15877920-f50b-11ef-a7c2-4528c52b0e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5424889" name="15877920-f50b-11ef-a7c2-4528c52b0e92.jp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0171677" name="65a2ace0-f50b-11ef-ac0a-8d996c0ac7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1762067" name="65a2ace0-f50b-11ef-ac0a-8d996c0ac700.jp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Nr. 34</w:t>
            </w:r>
          </w:p>
          <w:p>
            <w:pPr>
              <w:spacing w:before="0" w:after="0"/>
            </w:pPr>
            <w:r>
              <w:t>EG - 4.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4384733" name="6ff3f8c0-f50b-11ef-a615-7766973e00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8957992" name="6ff3f8c0-f50b-11ef-a615-7766973e0063.jp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1105488" name="747bcad0-f50b-11ef-8979-bb790c9874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1000260" name="747bcad0-f50b-11ef-8979-bb790c987485.jp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Nr. 34</w:t>
            </w:r>
          </w:p>
          <w:p>
            <w:pPr>
              <w:spacing w:before="0" w:after="0"/>
            </w:pPr>
            <w:r>
              <w:t>EG - 4.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152171" name="81e6b2c0-f50b-11ef-b580-2fdc5a22ae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7921114" name="81e6b2c0-f50b-11ef-b580-2fdc5a22ae86.jpg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2490024" name="872a33b0-f50b-11ef-9a9d-792900cd30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8370867" name="872a33b0-f50b-11ef-9a9d-792900cd3031.jpg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Nr. 34</w:t>
            </w:r>
          </w:p>
          <w:p>
            <w:pPr>
              <w:spacing w:before="0" w:after="0"/>
            </w:pPr>
            <w:r>
              <w:t>EG - 4.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3293963" name="2a09c230-f50c-11ef-b658-b5c8f6ea81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5389551" name="2a09c230-f50c-11ef-b658-b5c8f6ea8184.jp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8930129" name="30b1b520-f50c-11ef-8b9c-450a7a5415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8747766" name="30b1b520-f50c-11ef-8b9c-450a7a54158b.jpg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Haus 34/ 36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6146019" name="96fe8fa0-f50d-11ef-a487-0d9b97aa16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1701728" name="96fe8fa0-f50d-11ef-a487-0d9b97aa162b.jpg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6230583" name="a024f010-f50d-11ef-a2e8-3902a7ecf5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0594555" name="a024f010-f50d-11ef-a2e8-3902a7ecf593.jpg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Haus 34/ 36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3065346" name="c5d22bc0-f50d-11ef-8884-89d4082bde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2754217" name="c5d22bc0-f50d-11ef-8884-89d4082bde96.jpg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3882657" name="cc2fcf40-f50d-11ef-8e20-a985f759fe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683141" name="cc2fcf40-f50d-11ef-8e20-a985f759fe5b.jpg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Haus 36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8754002" name="13221840-f513-11ef-9edc-c5753ce901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9625169" name="13221840-f513-11ef-9edc-c5753ce90135.jpg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7282935" name="19ac4a00-f513-11ef-ba26-130b7b8787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4069445" name="19ac4a00-f513-11ef-ba26-130b7b8787e0.jpg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Haus 36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0795818" name="ce42c200-f513-11ef-9793-a38c77cc4a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4886167" name="ce42c200-f513-11ef-9793-a38c77cc4acf.jpg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9433124" name="d179d120-f513-11ef-93f6-3b597ef4be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6400529" name="d179d120-f513-11ef-93f6-3b597ef4bee9.jpg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Haus 36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6931456" name="1afc2d20-f514-11ef-9c86-71e53bd042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3830971" name="1afc2d20-f514-11ef-9c86-71e53bd0421e.jpg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8792982" name="22c93f20-f514-11ef-9c28-ffda8471b4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3297475" name="22c93f20-f514-11ef-9c28-ffda8471b46d.jpg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Haus 36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2821692" name="30591430-f514-11ef-994c-f5f471772c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0678502" name="30591430-f514-11ef-994c-f5f471772c33.jpg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2463714" name="3a787aa0-f514-11ef-8504-75de59604c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4597809" name="3a787aa0-f514-11ef-8504-75de59604c7d.jpg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Haus 36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9751591" name="896344b0-f514-11ef-b997-3d1c43f496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2290230" name="896344b0-f514-11ef-b997-3d1c43f49623.jpg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2695045" name="8f770df0-f514-11ef-be99-0f8e5235c5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2007364" name="8f770df0-f514-11ef-be99-0f8e5235c565.jpg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Haus 36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8869506" name="afedc100-f514-11ef-94cd-1546054e78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1938794" name="afedc100-f514-11ef-94cd-1546054e78f0.jpg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9175750" name="b4a073a0-f514-11ef-9520-51176b05f2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8223415" name="b4a073a0-f514-11ef-9520-51176b05f22e.jpg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Haus 36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6838323" name="c6a492c0-f514-11ef-ac18-4578678967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2072359" name="c6a492c0-f514-11ef-ac18-457867896775.jpg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4703031" name="d05f1ce0-f514-11ef-831a-bbf50f6730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7137518" name="d05f1ce0-f514-11ef-831a-bbf50f673052.jpg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Haus 36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4269210" name="da9fc6f0-f514-11ef-abbe-b786e151b0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5477861" name="da9fc6f0-f514-11ef-abbe-b786e151b0f7.jpg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697754" name="492710b0-f515-11ef-9ca2-d9d9a1e946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7728368" name="492710b0-f515-11ef-9ca2-d9d9a1e9467e.jpg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Haus 36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5984771" name="2e43d350-f515-11ef-8742-8fa952d8c3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8484857" name="2e43d350-f515-11ef-8742-8fa952d8c3b3.jpg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9378271" name="34c4b640-f515-11ef-b2b4-25a44158c31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7906819" name="34c4b640-f515-11ef-b2b4-25a44158c310.jpg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Haus 36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6991796" name="594ad710-f515-11ef-ada1-fdce5b0deb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0538047" name="594ad710-f515-11ef-ada1-fdce5b0debdd.jpg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1828107" name="5e65e870-f515-11ef-8e58-574229b348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733411" name="5e65e870-f515-11ef-8e58-574229b348b8.jpg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Haus 36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9838245" name="70f16000-f515-11ef-a327-e9fe1b2aaa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1769059" name="70f16000-f515-11ef-a327-e9fe1b2aaada.jpg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7492661" name="74d8d360-f515-11ef-9cd4-7f6e2818f6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7000990" name="74d8d360-f515-11ef-9cd4-7f6e2818f67f.jpg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Haus 36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6653007" name="839feff0-f515-11ef-a020-53cb9ae63c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4101708" name="839feff0-f515-11ef-a020-53cb9ae63cad.jpg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8764651" name="89eec660-f515-11ef-bf99-477b1740cc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3777295" name="89eec660-f515-11ef-bf99-477b1740cc61.jpg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Haus 36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1802141" name="9a33d060-f515-11ef-ab5d-b1a7fbfd27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6619942" name="9a33d060-f515-11ef-ab5d-b1a7fbfd2791.jpg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5672369" name="a54efbf0-f515-11ef-8872-a36386e031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2335221" name="a54efbf0-f515-11ef-8872-a36386e031a6.jpg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Haus 36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7989247" name="c2ba91e0-f515-11ef-8852-7ba3bc8f48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4521739" name="c2ba91e0-f515-11ef-8852-7ba3bc8f48cd.jpg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9025641" name="c8aa0a40-f515-11ef-a623-2bd9f5ab21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3735087" name="c8aa0a40-f515-11ef-a623-2bd9f5ab2166.jpg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Nr. 36</w:t>
            </w:r>
          </w:p>
          <w:p>
            <w:pPr>
              <w:spacing w:before="0" w:after="0"/>
            </w:pPr>
            <w:r>
              <w:t>EG - 4.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3406494" name="bd4344d0-f517-11ef-99e5-7bc05606b2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4965454" name="bd4344d0-f517-11ef-99e5-7bc05606b22a.jpg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0332750" name="c3719af0-f517-11ef-9cb8-b1f1f51d3a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9209622" name="c3719af0-f517-11ef-9cb8-b1f1f51d3a53.jpg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Nr. 36</w:t>
            </w:r>
          </w:p>
          <w:p>
            <w:pPr>
              <w:spacing w:before="0" w:after="0"/>
            </w:pPr>
            <w:r>
              <w:t>EG - 4.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523498" name="df34d810-f517-11ef-b2c7-cd78a9dcd7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9853795" name="df34d810-f517-11ef-b2c7-cd78a9dcd70a.jpg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6504602" name="e3765250-f517-11ef-83e4-67a67db245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6416887" name="e3765250-f517-11ef-83e4-67a67db2452f.jpg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Nr. 36</w:t>
            </w:r>
          </w:p>
          <w:p>
            <w:pPr>
              <w:spacing w:before="0" w:after="0"/>
            </w:pPr>
            <w:r>
              <w:t>EG - 4.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4526542" name="252cfbe0-f518-11ef-a04c-a363c7b55a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0529390" name="252cfbe0-f518-11ef-a04c-a363c7b55add.jpg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3314248" name="2c3e8610-f518-11ef-b771-9bf34e7516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7319595" name="2c3e8610-f518-11ef-b771-9bf34e75163c.jpg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Nr. 36</w:t>
            </w:r>
          </w:p>
          <w:p>
            <w:pPr>
              <w:spacing w:before="0" w:after="0"/>
            </w:pPr>
            <w:r>
              <w:t>EG - 4.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7008709" name="c79c6370-f518-11ef-ac08-f7843d2f0e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8139238" name="c79c6370-f518-11ef-ac08-f7843d2f0e73.jpg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9978612" name="d0584240-f518-11ef-852b-89f69b71f2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5457493" name="d0584240-f518-11ef-852b-89f69b71f211.jpg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Haus 36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4670982" name="9f77b7c0-f51b-11ef-9d25-fb977101f8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6346854" name="9f77b7c0-f51b-11ef-9d25-fb977101f888.jpg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3835998" name="a488b700-f51b-11ef-8bf1-e315497ac0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2632760" name="a488b700-f51b-11ef-8bf1-e315497ac073.jpg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Haus 36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1156123" name="b6945030-f51b-11ef-8e6b-255e972645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1969296" name="b6945030-f51b-11ef-8e6b-255e972645e4.jpg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4374669" name="ba5b1c30-f51b-11ef-8bfa-6f4fa6abdc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8905138" name="ba5b1c30-f51b-11ef-8bfa-6f4fa6abdc1b.jpg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Haus 36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063504" name="ca41b280-f51b-11ef-89e3-51da79d4aa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4353054" name="ca41b280-f51b-11ef-89e3-51da79d4aae8.jpg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749456" name="cf4f2f50-f51b-11ef-b60a-6b4543890e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969433" name="cf4f2f50-f51b-11ef-b60a-6b4543890e33.jpg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Gang  Haus 36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6105606" name="db93e6c0-f51b-11ef-a211-2b5c70d5f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3433095" name="db93e6c0-f51b-11ef-a211-2b5c70d5f9b3.jpg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8598879" name="e04b7b60-f51b-11ef-8ed1-5fe0d84180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4697393" name="e04b7b60-f51b-11ef-8ed1-5fe0d84180e2.jpg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Haus 36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9203175" name="10d0bf20-f51c-11ef-88d4-b1652423dd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3707082" name="10d0bf20-f51c-11ef-88d4-b1652423dd0c.jpg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9848417" name="15bc8320-f51c-11ef-bbf0-698c9b05a7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409031" name="15bc8320-f51c-11ef-bbf0-698c9b05a7e2.jpg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Haus 36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6461747" name="22cd6430-f51c-11ef-a5cb-f78c489591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5137113" name="22cd6430-f51c-11ef-a5cb-f78c489591e1.jpg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8645127" name="294cc080-f51c-11ef-bd6a-792396a1e4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9670892" name="294cc080-f51c-11ef-bd6a-792396a1e430.jpg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Haus 36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3028345" name="35dcffe0-f51c-11ef-8a8a-8beefb9fa9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9745445" name="35dcffe0-f51c-11ef-8a8a-8beefb9fa92e.jpg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258453" name="3a832f60-f51c-11ef-bdbf-bf47d28e052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6722257" name="3a832f60-f51c-11ef-bdbf-bf47d28e0521.jpg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Haus 36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2410082" name="8f93c410-f51c-11ef-ae6d-8def4c6b84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6749762" name="8f93c410-f51c-11ef-ae6d-8def4c6b8461.jpg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8126849" name="94dcea50-f51c-11ef-befd-1df79b04831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1620156" name="94dcea50-f51c-11ef-befd-1df79b048314.jpg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Haus 36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876520" name="a2302b90-f51c-11ef-828a-05897bcb94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086200" name="a2302b90-f51c-11ef-828a-05897bcb9455.jpg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6459252" name="b053dc30-f51c-11ef-957b-779e23fe415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0977829" name="b053dc30-f51c-11ef-957b-779e23fe4150.jpg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Haus 36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2580132" name="c0b0b3f0-f51c-11ef-9365-7b24d50ec8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0874725" name="c0b0b3f0-f51c-11ef-9365-7b24d50ec8fa.jpg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4443245" name="ca15f220-f51c-11ef-ae48-3bac9c925d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0264815" name="ca15f220-f51c-11ef-ae48-3bac9c925d8b.jpg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Haus 36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5358020" name="dc521130-f51c-11ef-adf2-75c4d96e45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2540434" name="dc521130-f51c-11ef-adf2-75c4d96e4538.jpg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5086213" name="e470c5a0-f51c-11ef-9699-eb3b35417f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8580102" name="e470c5a0-f51c-11ef-9699-eb3b35417f01.jpg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Haus 36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8884379" name="f88e75f0-f51c-11ef-b68e-d562f6f36e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8333200" name="f88e75f0-f51c-11ef-b68e-d562f6f36ebb.jpg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7334349" name="fcf92310-f51c-11ef-83de-53ce1aafc9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7472017" name="fcf92310-f51c-11ef-83de-53ce1aafc919.jpg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17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Felsenstrasse 34/36, 9000 St. Gallen </w:t>
          </w:r>
        </w:p>
        <w:p>
          <w:pPr>
            <w:spacing w:before="0" w:after="0"/>
          </w:pPr>
          <w:r>
            <w:t>194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media/document_image_rId128.jpeg" Type="http://schemas.openxmlformats.org/officeDocument/2006/relationships/image" Id="rId128"/>
    <Relationship Target="media/document_image_rId129.jpeg" Type="http://schemas.openxmlformats.org/officeDocument/2006/relationships/image" Id="rId129"/>
    <Relationship Target="media/document_image_rId130.jpeg" Type="http://schemas.openxmlformats.org/officeDocument/2006/relationships/image" Id="rId130"/>
    <Relationship Target="media/document_image_rId131.jpeg" Type="http://schemas.openxmlformats.org/officeDocument/2006/relationships/image" Id="rId131"/>
    <Relationship Target="media/document_image_rId132.jpeg" Type="http://schemas.openxmlformats.org/officeDocument/2006/relationships/image" Id="rId132"/>
    <Relationship Target="media/document_image_rId133.jpeg" Type="http://schemas.openxmlformats.org/officeDocument/2006/relationships/image" Id="rId133"/>
    <Relationship Target="media/document_image_rId134.jpeg" Type="http://schemas.openxmlformats.org/officeDocument/2006/relationships/image" Id="rId134"/>
    <Relationship Target="media/document_image_rId135.jpeg" Type="http://schemas.openxmlformats.org/officeDocument/2006/relationships/image" Id="rId135"/>
    <Relationship Target="media/document_image_rId136.jpeg" Type="http://schemas.openxmlformats.org/officeDocument/2006/relationships/image" Id="rId136"/>
    <Relationship Target="media/document_image_rId137.jpeg" Type="http://schemas.openxmlformats.org/officeDocument/2006/relationships/image" Id="rId137"/>
    <Relationship Target="media/document_image_rId138.jpeg" Type="http://schemas.openxmlformats.org/officeDocument/2006/relationships/image" Id="rId138"/>
    <Relationship Target="media/document_image_rId139.jpeg" Type="http://schemas.openxmlformats.org/officeDocument/2006/relationships/image" Id="rId139"/>
    <Relationship Target="media/document_image_rId140.jpeg" Type="http://schemas.openxmlformats.org/officeDocument/2006/relationships/image" Id="rId140"/>
    <Relationship Target="media/document_image_rId141.jpeg" Type="http://schemas.openxmlformats.org/officeDocument/2006/relationships/image" Id="rId141"/>
    <Relationship Target="media/document_image_rId142.jpeg" Type="http://schemas.openxmlformats.org/officeDocument/2006/relationships/image" Id="rId142"/>
    <Relationship Target="media/document_image_rId143.jpeg" Type="http://schemas.openxmlformats.org/officeDocument/2006/relationships/image" Id="rId143"/>
    <Relationship Target="media/document_image_rId144.jpeg" Type="http://schemas.openxmlformats.org/officeDocument/2006/relationships/image" Id="rId144"/>
    <Relationship Target="media/document_image_rId145.jpeg" Type="http://schemas.openxmlformats.org/officeDocument/2006/relationships/image" Id="rId145"/>
    <Relationship Target="media/document_image_rId146.jpeg" Type="http://schemas.openxmlformats.org/officeDocument/2006/relationships/image" Id="rId146"/>
    <Relationship Target="media/document_image_rId147.jpeg" Type="http://schemas.openxmlformats.org/officeDocument/2006/relationships/image" Id="rId147"/>
    <Relationship Target="media/document_image_rId148.jpeg" Type="http://schemas.openxmlformats.org/officeDocument/2006/relationships/image" Id="rId148"/>
    <Relationship Target="media/document_image_rId149.jpeg" Type="http://schemas.openxmlformats.org/officeDocument/2006/relationships/image" Id="rId149"/>
    <Relationship Target="media/document_image_rId150.jpeg" Type="http://schemas.openxmlformats.org/officeDocument/2006/relationships/image" Id="rId150"/>
    <Relationship Target="media/document_image_rId151.jpeg" Type="http://schemas.openxmlformats.org/officeDocument/2006/relationships/image" Id="rId151"/>
    <Relationship Target="media/document_image_rId152.jpeg" Type="http://schemas.openxmlformats.org/officeDocument/2006/relationships/image" Id="rId152"/>
    <Relationship Target="media/document_image_rId153.jpeg" Type="http://schemas.openxmlformats.org/officeDocument/2006/relationships/image" Id="rId153"/>
    <Relationship Target="media/document_image_rId154.jpeg" Type="http://schemas.openxmlformats.org/officeDocument/2006/relationships/image" Id="rId154"/>
    <Relationship Target="media/document_image_rId155.jpeg" Type="http://schemas.openxmlformats.org/officeDocument/2006/relationships/image" Id="rId155"/>
    <Relationship Target="media/document_image_rId156.jpeg" Type="http://schemas.openxmlformats.org/officeDocument/2006/relationships/image" Id="rId156"/>
    <Relationship Target="media/document_image_rId157.jpeg" Type="http://schemas.openxmlformats.org/officeDocument/2006/relationships/image" Id="rId157"/>
    <Relationship Target="media/document_image_rId158.jpeg" Type="http://schemas.openxmlformats.org/officeDocument/2006/relationships/image" Id="rId158"/>
    <Relationship Target="media/document_image_rId159.jpeg" Type="http://schemas.openxmlformats.org/officeDocument/2006/relationships/image" Id="rId159"/>
    <Relationship Target="media/document_image_rId160.jpeg" Type="http://schemas.openxmlformats.org/officeDocument/2006/relationships/image" Id="rId160"/>
    <Relationship Target="media/document_image_rId161.jpeg" Type="http://schemas.openxmlformats.org/officeDocument/2006/relationships/image" Id="rId161"/>
    <Relationship Target="media/document_image_rId162.jpeg" Type="http://schemas.openxmlformats.org/officeDocument/2006/relationships/image" Id="rId162"/>
    <Relationship Target="media/document_image_rId163.jpeg" Type="http://schemas.openxmlformats.org/officeDocument/2006/relationships/image" Id="rId163"/>
    <Relationship Target="media/document_image_rId164.jpeg" Type="http://schemas.openxmlformats.org/officeDocument/2006/relationships/image" Id="rId164"/>
    <Relationship Target="media/document_image_rId165.jpeg" Type="http://schemas.openxmlformats.org/officeDocument/2006/relationships/image" Id="rId165"/>
    <Relationship Target="media/document_image_rId166.jpeg" Type="http://schemas.openxmlformats.org/officeDocument/2006/relationships/image" Id="rId166"/>
    <Relationship Target="media/document_image_rId167.jpeg" Type="http://schemas.openxmlformats.org/officeDocument/2006/relationships/image" Id="rId167"/>
    <Relationship Target="media/document_image_rId168.jpeg" Type="http://schemas.openxmlformats.org/officeDocument/2006/relationships/image" Id="rId168"/>
    <Relationship Target="media/document_image_rId169.jpeg" Type="http://schemas.openxmlformats.org/officeDocument/2006/relationships/image" Id="rId169"/>
    <Relationship Target="footer.xml" Type="http://schemas.openxmlformats.org/officeDocument/2006/relationships/footer" Id="rId17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