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Zopfstr.18, 8965 Berikon</w:t>
          </w:r>
        </w:p>
        <w:p>
          <w:pPr>
            <w:spacing w:before="0" w:after="0"/>
          </w:pPr>
          <w:r>
            <w:t>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