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695953" name="cd743270-bbaf-11ef-92ea-9799cd74b1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447441" name="cd743270-bbaf-11ef-92ea-9799cd74b1e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265330" name="d5ceb760-bbaf-11ef-9764-95cbc293c5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65001" name="d5ceb760-bbaf-11ef-9764-95cbc293c5a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188596" name="8791eb20-bbb0-11ef-8938-dd0bbc2a2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575198" name="8791eb20-bbb0-11ef-8938-dd0bbc2a28d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806852" name="c2f8acd0-bbb0-11ef-8b40-415fa5e994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605096" name="c2f8acd0-bbb0-11ef-8b40-415fa5e9941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852576" name="fca82190-bbb0-11ef-854b-6dec3385ea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180089" name="fca82190-bbb0-11ef-854b-6dec3385ea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420790" name="00711070-bbb1-11ef-a7c3-8927b9467d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770455" name="00711070-bbb1-11ef-a7c3-8927b9467d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489019" name="211004a0-bbb4-11ef-8dc2-671500185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140628" name="211004a0-bbb4-11ef-8dc2-6715001850f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961954" name="25ea8a90-bbb4-11ef-aa5a-afcab07d5a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11819" name="25ea8a90-bbb4-11ef-aa5a-afcab07d5a7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485286" name="389ff850-bbb4-11ef-9f63-212f87f1d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582874" name="389ff850-bbb4-11ef-9f63-212f87f1d3f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108218" name="41e2ba60-bbb4-11ef-a615-71de5d3bd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747062" name="41e2ba60-bbb4-11ef-a615-71de5d3bdff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224777" name="744d9190-bbb5-11ef-87c6-71b5b6947d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786201" name="744d9190-bbb5-11ef-87c6-71b5b6947d9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872176" name="7a3baa60-bbb5-11ef-97dd-2f9974ac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817660" name="7a3baa60-bbb5-11ef-97dd-2f9974ac62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21097" name="ab45d590-bbb5-11ef-a607-e93b396b6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750475" name="ab45d590-bbb5-11ef-a607-e93b396b60e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000184" name="b3fbe800-bbb5-11ef-8499-650787e43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342927" name="b3fbe800-bbb5-11ef-8499-650787e432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Schlafzimmer/ Gang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34134" name="ca575350-bbb5-11ef-be07-ef08a4a8e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788415" name="ca575350-bbb5-11ef-be07-ef08a4a8e8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84165" name="ce8e9460-bbb5-11ef-88b1-3f9cd0ef2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806697" name="ce8e9460-bbb5-11ef-88b1-3f9cd0ef223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Saal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55298" name="6aba53a0-bbb7-11ef-8252-e9493be743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080873" name="6aba53a0-bbb7-11ef-8252-e9493be743b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546032" name="ce99a600-bbb7-11ef-a942-a965a0c15d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37637" name="ce99a600-bbb7-11ef-a942-a965a0c15d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952940" name="09ef77c0-bbb8-11ef-97b2-f3a1d4093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235266" name="09ef77c0-bbb8-11ef-97b2-f3a1d40937b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409816" name="0f8166d0-bbb8-11ef-8e09-371d643040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112251" name="0f8166d0-bbb8-11ef-8e09-371d6430408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778554" name="9d6dfe30-bbb9-11ef-82e6-b11d6bdbe2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900637" name="9d6dfe30-bbb9-11ef-82e6-b11d6bdbe2c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0452451" name="a5677760-bbb9-11ef-ba96-212cc3fc93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366358" name="a5677760-bbb9-11ef-ba96-212cc3fc93a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510053" name="b334f1b0-bbb9-11ef-89e6-c538e8aed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486408" name="b334f1b0-bbb9-11ef-89e6-c538e8aedc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630850" name="bf04c740-bbb9-11ef-bc65-4f01eddce6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446100" name="bf04c740-bbb9-11ef-bc65-4f01eddce6a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954702" name="cf679270-bbb9-11ef-8471-5f4c06c2b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042715" name="cf679270-bbb9-11ef-8471-5f4c06c2b0d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699666" name="db702b40-bbb9-11ef-8131-b18634cde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850649" name="db702b40-bbb9-11ef-8131-b18634cde16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DG, OG, EG, UG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132271" name="1c1b0a20-bbba-11ef-9f9f-3d5b2b88d1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669920" name="1c1b0a20-bbba-11ef-9f9f-3d5b2b88d1b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629695" name="23825570-bbba-11ef-83d4-af71119a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53264" name="23825570-bbba-11ef-83d4-af71119aa8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432332" name="46050fb0-bbbb-11ef-bfcb-0d89cee3f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444959" name="46050fb0-bbbb-11ef-bfcb-0d89cee3fd9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776771" name="4ce1f550-bbbb-11ef-8f37-492a6357b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479296" name="4ce1f550-bbbb-11ef-8f37-492a6357b32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,Entree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3973383" name="6ead3be0-bbbb-11ef-a623-81dbbc9dd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061380" name="6ead3be0-bbbb-11ef-a623-81dbbc9dd70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28428" name="770f13d0-bbbb-11ef-a4f3-59dfa7670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208582" name="770f13d0-bbbb-11ef-a4f3-59dfa76707f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Holzwolle-Lauchtbauplatte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968083" name="29f320e0-bbbc-11ef-a4a9-fd9fc16ec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966191" name="29f320e0-bbbc-11ef-a4a9-fd9fc16ece0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651388" name="35723e60-bbbc-11ef-abc9-a736b289c7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337589" name="35723e60-bbbc-11ef-abc9-a736b289c75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444993" name="4cea47d0-bbbd-11ef-b1ca-9de59767c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057240" name="4cea47d0-bbbd-11ef-b1ca-9de59767cca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18602" name="54c95b30-bbbd-11ef-9261-4d33ce10f7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982663" name="54c95b30-bbbd-11ef-9261-4d33ce10f74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Rohrbandagen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356150" name="74a3f550-bbbd-11ef-9d9e-15e93af219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792157" name="74a3f550-bbbd-11ef-9d9e-15e93af2191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666054" name="8027a6b0-bbbd-11ef-86b6-23ea79eb5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001214" name="8027a6b0-bbbd-11ef-86b6-23ea79eb560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616830" name="e2df9aa0-bbbe-11ef-80ae-dfc8788028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854890" name="e2df9aa0-bbbe-11ef-80ae-dfc87880283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70745" name="e819a5b0-bbbe-11ef-b697-cbf3210298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40027" name="e819a5b0-bbbe-11ef-b697-cbf3210298c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Zopfstr.18, 8965 Berikon</w:t>
          </w:r>
        </w:p>
        <w:p>
          <w:pPr>
            <w:spacing w:before="0" w:after="0"/>
          </w:pPr>
          <w:r>
            <w:t>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