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Hallenbad Uetikon am 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97058797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0563971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