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5337497" name="1a6c48f0-f5b3-11ef-9a66-dfe6b602b5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189719" name="1a6c48f0-f5b3-11ef-9a66-dfe6b602b52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686391" name="21eac5c0-f5b3-11ef-b866-ddbd9f303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085120" name="21eac5c0-f5b3-11ef-b866-ddbd9f303f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620674" name="93764ed0-f5b3-11ef-ba03-4fb1a2e73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964326" name="93764ed0-f5b3-11ef-ba03-4fb1a2e7333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560621" name="975d4d00-f5b3-11ef-a802-f7fa40e3ee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404227" name="975d4d00-f5b3-11ef-a802-f7fa40e3ee2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065582" name="c473f6e0-f5b3-11ef-a77a-d1e71a2f1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39464" name="c473f6e0-f5b3-11ef-a77a-d1e71a2f1ba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904622" name="cb8fe150-f5b3-11ef-be65-c723d1935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632165" name="cb8fe150-f5b3-11ef-be65-c723d1935e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4193294" name="271b3e70-f5b4-11ef-8009-1995065c6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268197" name="271b3e70-f5b4-11ef-8009-1995065c665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376750" name="2becc3b0-f5b4-11ef-93cd-6792dbb28a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08191" name="2becc3b0-f5b4-11ef-93cd-6792dbb28a2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alte 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6995661" name="40793b60-f5b4-11ef-9865-07db878005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370733" name="40793b60-f5b4-11ef-9865-07db878005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178869" name="509e6150-f5b4-11ef-948f-d572efe76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711649" name="509e6150-f5b4-11ef-948f-d572efe760f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5834567" name="80ae4e00-f5b4-11ef-80f0-61f006fc9f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15648" name="80ae4e00-f5b4-11ef-80f0-61f006fc9f5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5591005" name="85192230-f5b4-11ef-9377-03a4dc3b63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284846" name="85192230-f5b4-11ef-9377-03a4dc3b63d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858455" name="a8c62110-f5b4-11ef-a8a3-85b4de070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145978" name="a8c62110-f5b4-11ef-a8a3-85b4de070dc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813306" name="af4640b0-f5b4-11ef-b8f8-673d7c846d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843795" name="af4640b0-f5b4-11ef-b8f8-673d7c846df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8009869" name="cc0f06f0-f5b4-11ef-9154-f538d2a05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334074" name="cc0f06f0-f5b4-11ef-9154-f538d2a0589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5954964" name="d46ac460-f5b4-11ef-995e-a3669a984b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478597" name="d46ac460-f5b4-11ef-995e-a3669a984be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52511" name="13bfb030-f5b5-11ef-a59b-d3dc8005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822606" name="13bfb030-f5b5-11ef-a59b-d3dc800556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470991" name="1c6ee4d0-f5b5-11ef-b0e8-0d505ab3c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88950" name="1c6ee4d0-f5b5-11ef-b0e8-0d505ab3ced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394102" name="40972e30-f5b5-11ef-95aa-a730f32295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122653" name="40972e30-f5b5-11ef-95aa-a730f322953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130668" name="493dd750-f5b5-11ef-8e77-0bb90ae86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254036" name="493dd750-f5b5-11ef-8e77-0bb90ae864a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196554" name="a7d9a8c0-f5b5-11ef-89d9-918b5a0f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16080" name="a7d9a8c0-f5b5-11ef-89d9-918b5a0f00f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4162408" name="bbcffaf0-f5b5-11ef-8c7f-2b76a1b516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997182" name="bbcffaf0-f5b5-11ef-8c7f-2b76a1b516a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4920840" name="08becdf0-f5b6-11ef-9863-e598d8ba9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380734" name="08becdf0-f5b6-11ef-9863-e598d8ba92e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7380930" name="0ea608f0-f5b6-11ef-8481-5722ea3955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874468" name="0ea608f0-f5b6-11ef-8481-5722ea39557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7903183" name="2f1e1b90-f5b6-11ef-ba72-2f317f88c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817170" name="2f1e1b90-f5b6-11ef-ba72-2f317f88c5e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2272282" name="60bbd430-f5b6-11ef-9520-67170244a6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375642" name="60bbd430-f5b6-11ef-9520-67170244a63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0912250" name="3cd27320-f5b7-11ef-9d41-8bba22b4fb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67131" name="3cd27320-f5b7-11ef-9d41-8bba22b4fb8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1324917" name="4712a800-f5b7-11ef-acad-9102f5772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943192" name="4712a800-f5b7-11ef-acad-9102f5772c0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4227319" name="219fdd40-f5b7-11ef-9eaa-09c3b66d79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519056" name="219fdd40-f5b7-11ef-9eaa-09c3b66d791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3788381" name="26356af0-f5b7-11ef-b6a8-b535d7f85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5825" name="26356af0-f5b7-11ef-b6a8-b535d7f85c4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5187446" name="7138e8b0-f5b7-11ef-b7ae-a508a6b181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938686" name="7138e8b0-f5b7-11ef-b7ae-a508a6b181a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2732965" name="74110ef0-f5b7-11ef-b057-9f228c666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50958" name="74110ef0-f5b7-11ef-b057-9f228c666d6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6831102" name="b2d92410-f5b7-11ef-ae3d-3f2c009519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090671" name="b2d92410-f5b7-11ef-ae3d-3f2c009519c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883211" name="b8c7b210-f5b7-11ef-96c6-5f0deb7163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84423" name="b8c7b210-f5b7-11ef-96c6-5f0deb71638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6933145" name="c6f5ea00-f5b7-11ef-82a3-e1093208a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750072" name="c6f5ea00-f5b7-11ef-82a3-e1093208a86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039734" name="cbe83db0-f5b7-11ef-8601-7b1a475397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446141" name="cbe83db0-f5b7-11ef-8601-7b1a475397f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151280" name="e313ca40-f5b7-11ef-8461-a98df06b51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674464" name="e313ca40-f5b7-11ef-8461-a98df06b511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489758" name="f7845580-f5b7-11ef-b98d-0d7911319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078551" name="f7845580-f5b7-11ef-b98d-0d7911319d0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9726577" name="ac7b6410-f5b8-11ef-81b3-1960d5898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24648" name="ac7b6410-f5b8-11ef-81b3-1960d5898f9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2557642" name="b116be20-f5b8-11ef-8446-87eb11f0fb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486775" name="b116be20-f5b8-11ef-8446-87eb11f0fb8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112108" name="3e9c72d0-f5b9-11ef-a3dd-3123b6ddb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492220" name="3e9c72d0-f5b9-11ef-a3dd-3123b6ddbc4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6877429" name="571c44c0-f5b9-11ef-9945-f9fcb22123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612823" name="571c44c0-f5b9-11ef-9945-f9fcb22123c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6942909" name="afddfa90-f5b9-11ef-a0c0-d94deacf0b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297268" name="afddfa90-f5b9-11ef-a0c0-d94deacf0bf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841034" name="b2ab4b60-f5b9-11ef-8bca-990e69a1a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066406" name="b2ab4b60-f5b9-11ef-8bca-990e69a1ac4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8134116" name="0ca46fc0-f5ba-11ef-b9e6-5d13de217c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989703" name="0ca46fc0-f5ba-11ef-b9e6-5d13de217ca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102351" name="013cf8f0-f5ba-11ef-9add-374ea1b5ee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202297" name="013cf8f0-f5ba-11ef-9add-374ea1b5ee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2250417" name="66d5bb20-f5ba-11ef-8846-21a56bb475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786381" name="66d5bb20-f5ba-11ef-8846-21a56bb4750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8070494" name="6c773a90-f5ba-11ef-ac08-7381d0b806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898608" name="6c773a90-f5ba-11ef-ac08-7381d0b8069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4869466" name="256ac090-f5ba-11ef-aab6-bd860e319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033966" name="256ac090-f5ba-11ef-aab6-bd860e3198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374157" name="2bd7cd60-f5ba-11ef-a232-89522e4d01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538598" name="2bd7cd60-f5ba-11ef-a232-89522e4d01c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8603823" name="d3e18870-f5ba-11ef-bc8e-01659e608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451053" name="d3e18870-f5ba-11ef-bc8e-01659e6082a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0827119" name="dc52f0c0-f5ba-11ef-a096-03bf0d2028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58900" name="dc52f0c0-f5ba-11ef-a096-03bf0d202840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010276" name="ef0e51f0-f5ba-11ef-b333-710c4abe6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579915" name="ef0e51f0-f5ba-11ef-b333-710c4abe671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881908" name="05da0b40-f5bb-11ef-b690-4171e868d8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2147" name="05da0b40-f5bb-11ef-b690-4171e868d841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991565" name="17293240-f5bb-11ef-8869-4d77e77f0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929497" name="17293240-f5bb-11ef-8869-4d77e77f09a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423339" name="1bad81e0-f5bb-11ef-9753-81752fdbba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452395" name="1bad81e0-f5bb-11ef-9753-81752fdbbab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0645801" name="2f132cd0-f5bb-11ef-abef-7524384d3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749469" name="2f132cd0-f5bb-11ef-abef-7524384d333c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8331048" name="3391b010-f5bb-11ef-b8a4-c3119b307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500589" name="3391b010-f5bb-11ef-b8a4-c3119b30736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5379285" name="86cd0f90-f5bb-11ef-9d29-c96bb5055d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7568" name="86cd0f90-f5bb-11ef-9d29-c96bb5055db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6409857" name="8b7d7840-f5bb-11ef-99fa-81cf1dbb8d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288106" name="8b7d7840-f5bb-11ef-99fa-81cf1dbb8d9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3431842" name="8da5ba00-f5bc-11ef-aa6a-8f945be44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406803" name="8da5ba00-f5bc-11ef-aa6a-8f945be44c6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066930" name="9ab5fed0-f5bc-11ef-9493-91452adac3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028350" name="9ab5fed0-f5bc-11ef-9493-91452adac3ec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0583808" name="c2ea5a90-f5bc-11ef-bf47-198fc056a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905883" name="c2ea5a90-f5bc-11ef-bf47-198fc056af9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78641568" name="31141b00-f5bd-11ef-b5a8-39c4902a7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961309" name="31141b00-f5bd-11ef-b5a8-39c4902a784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084889" name="64f952a0-f5bd-11ef-bc8e-3161532e2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252096" name="64f952a0-f5bd-11ef-bc8e-3161532e228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5616635" name="69cd21d0-f5bd-11ef-9293-87d51d5e76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258696" name="69cd21d0-f5bd-11ef-9293-87d51d5e76b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3333178" name="84f22320-f5bd-11ef-aee6-2b1050efe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319405" name="84f22320-f5bd-11ef-aee6-2b1050efe6b9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4861372" name="8977ab40-f5bd-11ef-b100-8dc1b73d2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715819" name="8977ab40-f5bd-11ef-b100-8dc1b73d242c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Radiatornische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Korkisolation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3908012" name="98d768e0-f5be-11ef-94c0-43a5499c0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772773" name="98d768e0-f5be-11ef-94c0-43a5499c017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5841998" name="9f194700-f5be-11ef-ab2b-1bfb46c40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667350" name="9f194700-f5be-11ef-ab2b-1bfb46c408b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Esszimmer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808161" name="56bb0330-f5bf-11ef-a9ae-259b99276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12355" name="56bb0330-f5bf-11ef-a9ae-259b99276e8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9796809" name="5fc4b3e0-f5bf-11ef-a13b-fb151392dd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901078" name="5fc4b3e0-f5bf-11ef-a13b-fb151392dd6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Esszimmer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7816714" name="7833bcf0-f5bf-11ef-a05a-9f7dcde2aa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658091" name="7833bcf0-f5bf-11ef-a05a-9f7dcde2aad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7001817" name="7d7716d0-f5bf-11ef-8a6d-fba6fa9b96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251567" name="7d7716d0-f5bf-11ef-8a6d-fba6fa9b962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2888965" name="d6e49d00-f5bf-11ef-9da6-d1fa090d1f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346579" name="d6e49d00-f5bf-11ef-9da6-d1fa090d1f1c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5405117" name="dd622490-f5bf-11ef-9898-f9e0b25e50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353401" name="dd622490-f5bf-11ef-9898-f9e0b25e508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Gang/ 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7098036" name="f0c0a390-f5bf-11ef-bea9-3f28ceabe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095976" name="f0c0a390-f5bf-11ef-bea9-3f28ceabe17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087211" name="fde95260-f5bf-11ef-9d7f-8366e8b0f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101589" name="fde95260-f5bf-11ef-9d7f-8366e8b0f8e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6352681" name="2abffb20-f5c2-11ef-9f2e-4bd3b7bc2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608414" name="2abffb20-f5c2-11ef-9f2e-4bd3b7bc23d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5734354" name="43718b70-f5c2-11ef-a4a7-53dc545ff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096394" name="43718b70-f5c2-11ef-a4a7-53dc545ff07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729597" name="69faa830-f5c2-11ef-b5a2-45dca5ea3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7175" name="69faa830-f5c2-11ef-b5a2-45dca5ea340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7924151" name="7050f8b0-f5c2-11ef-929e-c1ca3284b6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760447" name="7050f8b0-f5c2-11ef-929e-c1ca3284b697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4139392" name="850b8540-f5c2-11ef-ad71-b96b0e9d3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632239" name="850b8540-f5c2-11ef-ad71-b96b0e9d333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5435713" name="8a8112b0-f5c2-11ef-9b18-6db752fadb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576855" name="8a8112b0-f5c2-11ef-9b18-6db752fadb6c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Treppe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9388170" name="b15234f0-f5c2-11ef-8332-2dc1c6197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42594" name="b15234f0-f5c2-11ef-8332-2dc1c6197498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0621200" name="b5fcaa30-f5c2-11ef-a5f1-0d0de49d93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416549" name="b5fcaa30-f5c2-11ef-a5f1-0d0de49d9380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1259504" name="8acd6880-f5c3-11ef-9621-b519d7450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339803" name="8acd6880-f5c3-11ef-9621-b519d74503f0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8884615" name="92f01490-f5c3-11ef-a8dd-f33fe07b8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781642" name="92f01490-f5c3-11ef-a8dd-f33fe07b89e1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80979" name="4a2c5830-f5c4-11ef-9e4e-49c66693b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628057" name="4a2c5830-f5c4-11ef-9e4e-49c66693b96f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1716906" name="4d4f6a20-f5c4-11ef-888e-c717de44c6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657842" name="4d4f6a20-f5c4-11ef-888e-c717de44c603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8390546" name="a52e8820-f5c4-11ef-a9c1-49afe1da4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627776" name="a52e8820-f5c4-11ef-a9c1-49afe1da4ea1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6068131" name="ad09f200-f5c4-11ef-8de1-0b8b44ce88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516071" name="ad09f200-f5c4-11ef-8de1-0b8b44ce88cc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2366751" name="c6d9eaa0-f5c4-11ef-9d2a-8b6caf264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454842" name="c6d9eaa0-f5c4-11ef-9d2a-8b6caf26443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7934303" name="cfb00830-f5c4-11ef-9ae4-83e91fbe6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049872" name="cfb00830-f5c4-11ef-9ae4-83e91fbe667f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570799" name="e2278290-f5c4-11ef-9ff7-35b647b9b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555016" name="e2278290-f5c4-11ef-9ff7-35b647b9b875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0768853" name="e6fa6760-f5c4-11ef-94f9-b1650a29c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113291" name="e6fa6760-f5c4-11ef-94f9-b1650a29c2fc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Wasserrohr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623435" name="08ed8140-f5c5-11ef-88b4-45d00b58b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799657" name="08ed8140-f5c5-11ef-88b4-45d00b58b4b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2153191" name="0e5f8c40-f5c5-11ef-9950-fb63a283b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383714" name="0e5f8c40-f5c5-11ef-9950-fb63a283b778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8469188" name="886a8760-f5c5-11ef-9436-d57a21844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270949" name="886a8760-f5c5-11ef-9436-d57a2184471d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473249" name="8d19dea0-f5c5-11ef-9f3e-31b22f0d7b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613100" name="8d19dea0-f5c5-11ef-9f3e-31b22f0d7b3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845891" name="9a4106d0-f5c5-11ef-9b2e-b704f2fd06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154486" name="9a4106d0-f5c5-11ef-9b2e-b704f2fd06d5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7893918" name="a01a1100-f5c5-11ef-9f59-8b82352574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251203" name="a01a1100-f5c5-11ef-9f59-8b823525746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549310" name="ee52f030-f5c5-11ef-9604-276cbda89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559636" name="ee52f030-f5c5-11ef-9604-276cbda89ec1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3666505" name="f274d480-f5c5-11ef-ac5c-5f339e5460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264541" name="f274d480-f5c5-11ef-ac5c-5f339e5460ee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3651911" name="0aa3c750-f5c6-11ef-88e8-43f0a3d482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99388" name="0aa3c750-f5c6-11ef-88e8-43f0a3d4822f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0771649" name="14269fa0-f5c6-11ef-aeea-7713434904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891721" name="14269fa0-f5c6-11ef-aeea-7713434904fb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317055" name="21174e80-f5c6-11ef-81f2-1901ff85e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598236" name="21174e80-f5c6-11ef-81f2-1901ff85e364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844054" name="2de2e930-f5c6-11ef-bb56-9b9d0187ff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064264" name="2de2e930-f5c6-11ef-bb56-9b9d0187ffac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6752999" name="4244f580-f5c6-11ef-b109-ed7bfa5466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620413" name="4244f580-f5c6-11ef-b109-ed7bfa546689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0807600" name="4e7f73c0-f5c6-11ef-9280-0d3cdd8756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932806" name="4e7f73c0-f5c6-11ef-9280-0d3cdd875637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8955927" name="f65e5070-f5d5-11ef-bd1c-094018fd6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017357" name="f65e5070-f5d5-11ef-bd1c-094018fd69e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501840" name="fedc3be0-f5d5-11ef-9029-a7976f09c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437747" name="fedc3be0-f5d5-11ef-9029-a7976f09cada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730823" name="201d6ae0-f5d6-11ef-866f-636211f48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512745" name="201d6ae0-f5d6-11ef-866f-636211f483af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0673966" name="297143f0-f5d6-11ef-b45f-6fcb58f26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433667" name="297143f0-f5d6-11ef-b45f-6fcb58f26be5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561098" name="4fda0770-f5d6-11ef-a216-077c7e4199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447556" name="4fda0770-f5d6-11ef-a216-077c7e4199f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9158656" name="7ca661e0-f5d6-11ef-8e20-c97140581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266430" name="7ca661e0-f5d6-11ef-8e20-c97140581126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Aufenthaltsraum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9602587" name="ae742b30-f5d6-11ef-9c1d-5bc48d170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416598" name="ae742b30-f5d6-11ef-9c1d-5bc48d17079d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8322460" name="31375ba0-f5d7-11ef-a719-5d15950fa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381572" name="31375ba0-f5d7-11ef-a719-5d15950fac6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Aufenthaltsraum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567184" name="9dbb65e0-f5d8-11ef-b214-45f7800ca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218979" name="9dbb65e0-f5d8-11ef-b214-45f7800cade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7388020" name="a59ebf00-f5d8-11ef-a14d-819fdfc5c9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895969" name="a59ebf00-f5d8-11ef-a14d-819fdfc5c927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9992235" name="f4869b80-f5db-11ef-acbd-57caad7ee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486310" name="f4869b80-f5db-11ef-acbd-57caad7ee54d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8067905" name="ff0c16c0-f5db-11ef-b98d-4bf58f90bf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280969" name="ff0c16c0-f5db-11ef-b98d-4bf58f90bf4a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08848" name="5bf41db0-f5dc-11ef-8de8-13cc404f9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200858" name="5bf41db0-f5dc-11ef-8de8-13cc404f967d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2875259" name="61d73a00-f5dc-11ef-a903-fbcc82d0a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225968" name="61d73a00-f5dc-11ef-a903-fbcc82d0a6dd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8293264" name="8d9dbd30-f5dc-11ef-920c-d9f35c150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983142" name="8d9dbd30-f5dc-11ef-920c-d9f35c150cb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902724" name="955d61b0-f5dc-11ef-a5bb-7faf50ed29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166984" name="955d61b0-f5dc-11ef-a5bb-7faf50ed29a0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2960739" name="e0b763e0-f5dc-11ef-aa8e-f125fe6d1b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557475" name="e0b763e0-f5dc-11ef-aa8e-f125fe6d1b67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7111780" name="07001c40-f5dd-11ef-8cc2-3383f047d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763928" name="07001c40-f5dd-11ef-8cc2-3383f047d77a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774773" name="2d4eef20-f5dd-11ef-b794-8d06bd00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497099" name="2d4eef20-f5dd-11ef-b794-8d06bd0098e1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8079" name="3ba08d90-f5dd-11ef-aee4-f7faaa0d3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640310" name="3ba08d90-f5dd-11ef-aee4-f7faaa0d37be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583319" name="618e54b0-f5dd-11ef-8676-3f9358cd92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510911" name="618e54b0-f5dd-11ef-8676-3f9358cd920b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016131" name="ce56fe80-f5dd-11ef-ad8b-437b4a99e5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374305" name="ce56fe80-f5dd-11ef-ad8b-437b4a99e5be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8165846" name="1263a600-f5de-11ef-9f9b-430c608494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252596" name="1263a600-f5de-11ef-9f9b-430c608494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9753006" name="18656de0-f5de-11ef-b07d-cf0bdd6af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006525" name="18656de0-f5de-11ef-b07d-cf0bdd6af577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8304233" name="564fa620-f5de-11ef-9421-bb360696a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82940" name="564fa620-f5de-11ef-9421-bb360696ae3f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2705900" name="5d0554b0-f5de-11ef-b400-13cac851cd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121451" name="5d0554b0-f5de-11ef-b400-13cac851cdc0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501699" name="809b7030-f5de-11ef-834c-2705896e5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712493" name="809b7030-f5de-11ef-834c-2705896e579f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482701" name="86ea6db0-f5de-11ef-b564-41e953177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309764" name="86ea6db0-f5de-11ef-b564-41e9531778ec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3552009" name="a950c650-f5df-11ef-81ec-853a246db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187248" name="a950c650-f5df-11ef-81ec-853a246db4a0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5033909" name="b713b950-f5df-11ef-99da-17020c226f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974067" name="b713b950-f5df-11ef-99da-17020c226f67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678494" name="d3306110-f5df-11ef-96c9-7d35e71e27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256743" name="d3306110-f5df-11ef-96c9-7d35e71e2783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3056510" name="d8d4c6b0-f5df-11ef-a398-1df9510395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148588" name="d8d4c6b0-f5df-11ef-a398-1df95103956a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5623065" name="613753b0-f5e0-11ef-b8ae-7578fceb94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835580" name="613753b0-f5e0-11ef-b8ae-7578fceb94d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0036408" name="65765cf0-f5e0-11ef-88b1-1780f8746e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430541" name="65765cf0-f5e0-11ef-88b1-1780f8746e86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211544" name="8f9ee790-f5e0-11ef-8257-b1f846109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838595" name="8f9ee790-f5e0-11ef-8257-b1f8461099b1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301968" name="94b6c4a0-f5e0-11ef-8164-b1df7731a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688847" name="94b6c4a0-f5e0-11ef-8164-b1df7731a9ad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7026350" name="a2be61c0-f5e0-11ef-abd3-d54abc35a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40011" name="a2be61c0-f5e0-11ef-abd3-d54abc35ae4d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8044622" name="a728c0c0-f5e0-11ef-a894-6319b374e2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83304" name="a728c0c0-f5e0-11ef-a894-6319b374e235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5670968" name="c53ec780-f5e0-11ef-826a-af6fc623a4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946118" name="c53ec780-f5e0-11ef-826a-af6fc623a40c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104824" name="cb214790-f5e0-11ef-9096-c9d95dd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259841" name="cb214790-f5e0-11ef-9096-c9d95ddb24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155149" name="f7c95120-f5e0-11ef-ab69-674a09dc8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990610" name="f7c95120-f5e0-11ef-ab69-674a09dc821d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9522452" name="0d69a9d0-f5e1-11ef-b398-1f52481eb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011919" name="0d69a9d0-f5e1-11ef-b398-1f52481eb7f1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Cushion-Vinyl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5730579" name="62007aa0-f5e1-11ef-a38f-75fd49e4a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219427" name="62007aa0-f5e1-11ef-a38f-75fd49e4a126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5783819" name="6d4ec420-f5e1-11ef-a04a-a358a7448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594129" name="6d4ec420-f5e1-11ef-a04a-a358a74480e7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4226094" name="fbf8d490-f5e1-11ef-948a-e9f3a901c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955087" name="fbf8d490-f5e1-11ef-948a-e9f3a901cb4f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660713" name="12b46140-f5e2-11ef-9492-efa0645632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923748" name="12b46140-f5e2-11ef-9492-efa064563266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505044" name="3f2bbde0-f5e2-11ef-acb2-bd48148473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845622" name="3f2bbde0-f5e2-11ef-acb2-bd4814847300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0930369" name="4ca4af90-f5e2-11ef-9328-9ff11b1a7e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249734" name="4ca4af90-f5e2-11ef-9328-9ff11b1a7ec0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Brandschutzplatte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1108092" name="67d9b670-f5e2-11ef-8f63-419215019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869516" name="67d9b670-f5e2-11ef-8f63-419215019224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0559470" name="703d3c10-f5e2-11ef-bc0d-97aa9824b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354021" name="703d3c10-f5e2-11ef-bc0d-97aa9824bf99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9373173" name="96b0fc10-f5e2-11ef-af1a-35792b8435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870021" name="96b0fc10-f5e2-11ef-af1a-35792b84356e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6849012" name="9c067e60-f5e2-11ef-911b-73f47c19cf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1219" name="9c067e60-f5e2-11ef-911b-73f47c19cfd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Technik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Verbindungsmatte</w:t>
            </w:r>
          </w:p>
          <w:p>
            <w:pPr>
              <w:spacing w:before="0" w:after="0"/>
            </w:pPr>
            <w:r>
              <w:t>Lüftung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1092243" name="c1e77440-f5e2-11ef-ba72-dd333ec0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100828" name="c1e77440-f5e2-11ef-ba72-dd333ec09d86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5782980" name="d2712860-f5e2-11ef-a2f7-8df6d315aa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107689" name="d2712860-f5e2-11ef-a2f7-8df6d315aa51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5925828" name="9e571dc0-f5e5-11ef-8df9-77984cac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673855" name="9e571dc0-f5e5-11ef-8df9-77984cacd975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988894" name="a1997780-f5e5-11ef-bfc7-330a58c75b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048357" name="a1997780-f5e5-11ef-bfc7-330a58c75bef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GS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2070592" name="e15c8e70-f5e5-11ef-b886-916ab3b72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462554" name="e15c8e70-f5e5-11ef-b886-916ab3b728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9989073" name="f8465710-f5e5-11ef-af55-a93f8d4646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712097" name="f8465710-f5e5-11ef-af55-a93f8d46465e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737631" name="57cb0c70-f5e7-11ef-8685-6927c490dd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336958" name="57cb0c70-f5e7-11ef-8685-6927c490ddd3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710238" name="61cf97e0-f5e7-11ef-ac13-61abc7f191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148481" name="61cf97e0-f5e7-11ef-ac13-61abc7f19147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303044" name="8d378050-f5e7-11ef-8b24-3b6b65e1e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885358" name="8d378050-f5e7-11ef-8b24-3b6b65e1e05f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2810171" name="93f03c20-f5e7-11ef-9059-fd7e0a76c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580441" name="93f03c20-f5e7-11ef-9059-fd7e0a76c777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5418103" name="c75dd2c0-f5e7-11ef-b816-036b64d7a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349830" name="c75dd2c0-f5e7-11ef-b816-036b64d7a8c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7434227" name="d72f5a70-f5e7-11ef-8d1e-b54bf93e74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159337" name="d72f5a70-f5e7-11ef-8d1e-b54bf93e74fd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9069905" name="cacc5020-f5e8-11ef-989d-4bf7db938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454985" name="cacc5020-f5e8-11ef-989d-4bf7db938f7b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8346346" name="d0d19a70-f5e8-11ef-8894-971c5d5de3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587638" name="d0d19a70-f5e8-11ef-8894-971c5d5de3d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839824" name="e5e347b0-f5e8-11ef-821d-9ba051b6d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627589" name="e5e347b0-f5e8-11ef-821d-9ba051b6d76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6065662" name="eb4d8a80-f5e8-11ef-9885-3969f1a490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759429" name="eb4d8a80-f5e8-11ef-9885-3969f1a490a2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1953099" name="024eabb0-f5e9-11ef-a431-6d8dc404f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906597" name="024eabb0-f5e9-11ef-a431-6d8dc404f8df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4850634" name="07aa96a0-f5e9-11ef-b5bb-81148aa4b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176695" name="07aa96a0-f5e9-11ef-b5bb-81148aa4b0af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6153727" name="cd3bd410-f5e9-11ef-a249-3348c11c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845203" name="cd3bd410-f5e9-11ef-a249-3348c11cae1f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536132" name="d3104a60-f5e9-11ef-92aa-db113a1780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360252" name="d3104a60-f5e9-11ef-92aa-db113a1780c4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6046983" name="c9522150-f5ea-11ef-adb7-f7cf7853a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94695" name="c9522150-f5ea-11ef-adb7-f7cf7853ad7f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9715078" name="ce21d1d0-f5ea-11ef-aabd-bd159d98b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771253" name="ce21d1d0-f5ea-11ef-aabd-bd159d98b434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1861354" name="30077710-f5eb-11ef-9adc-bb655550b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621297" name="30077710-f5eb-11ef-9adc-bb655550bca0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3213994" name="35524b00-f5eb-11ef-a85d-21790d28a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561258" name="35524b00-f5eb-11ef-a85d-21790d28ae3d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618958" name="e36e6530-f5ea-11ef-8e29-af8c5373d6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986623" name="e36e6530-f5ea-11ef-8e29-af8c5373d658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652942" name="e6d3b040-f5ea-11ef-85e8-71e66ed49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098341" name="e6d3b040-f5ea-11ef-85e8-71e66ed49012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0503883" name="7cf14b90-f5ec-11ef-9984-199cfdb05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720459" name="7cf14b90-f5ec-11ef-9984-199cfdb05247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910839" name="81acfee0-f5ec-11ef-84a5-65ad7e1eb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401513" name="81acfee0-f5ec-11ef-84a5-65ad7e1eb058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PCB-1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Technik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672283" name="ff8a98c0-f5df-11ef-a549-cfb590a58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455653" name="ff8a98c0-f5df-11ef-a549-cfb590a58c89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0081681" name="06c57ce0-f5e0-11ef-8497-6fe25131b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215634" name="06c57ce0-f5e0-11ef-8497-6fe25131bc0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FL-Leuchte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496365" name="35d915f0-f5e5-11ef-9866-5161294c0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684216" name="35d915f0-f5e5-11ef-9866-5161294c0181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6483540" name="3d84e450-f5e5-11ef-b5fa-ffb6b2d5f2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245322" name="3d84e450-f5e5-11ef-b5fa-ffb6b2d5f2b5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Quecksilber: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Dachpappe &amp; Bitumenanstrich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6071576" name="24341480-f5ea-11ef-9e47-5b3686bce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492571" name="24341480-f5ea-11ef-9e47-5b3686bcec48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01032643" name="356ea210-f5ea-11ef-9dba-831980653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346981" name="356ea210-f5ea-11ef-9dba-831980653bb6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20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Hallenbad Uetikon am See</w:t>
          </w:r>
        </w:p>
        <w:p>
          <w:pPr>
            <w:spacing w:before="0" w:after="0"/>
          </w:pPr>
          <w:r>
            <w:t>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footer.xml" Type="http://schemas.openxmlformats.org/officeDocument/2006/relationships/footer" Id="rId20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